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54D15" w:rsidRPr="003820D3" w:rsidRDefault="003820D3">
      <w:pPr>
        <w:rPr>
          <w:lang w:val="ru-RU"/>
        </w:rPr>
      </w:pPr>
      <w:r w:rsidRPr="003820D3">
        <w:rPr>
          <w:rStyle w:val="BigStyle"/>
          <w:lang w:val="ru-RU"/>
        </w:rPr>
        <w:t xml:space="preserve">                                                                                            Утверждено</w:t>
      </w:r>
      <w:r w:rsidRPr="003820D3">
        <w:rPr>
          <w:rStyle w:val="BigStyle"/>
          <w:lang w:val="ru-RU"/>
        </w:rPr>
        <w:br/>
        <w:t xml:space="preserve">                                                                                            постановлением</w:t>
      </w:r>
      <w:r w:rsidRPr="003820D3">
        <w:rPr>
          <w:rStyle w:val="BigStyle"/>
          <w:lang w:val="ru-RU"/>
        </w:rPr>
        <w:br/>
        <w:t xml:space="preserve">                                                                                            Кабинета Министров</w:t>
      </w:r>
      <w:r w:rsidRPr="003820D3">
        <w:rPr>
          <w:rStyle w:val="BigStyle"/>
          <w:lang w:val="ru-RU"/>
        </w:rPr>
        <w:br/>
        <w:t xml:space="preserve">                                                                                            Республики Татарстан</w:t>
      </w:r>
      <w:r w:rsidRPr="003820D3">
        <w:rPr>
          <w:rStyle w:val="BigStyle"/>
          <w:lang w:val="ru-RU"/>
        </w:rPr>
        <w:br/>
        <w:t xml:space="preserve">                                                                                            от __________2026 № ______ </w:t>
      </w:r>
      <w:r w:rsidRPr="003820D3">
        <w:rPr>
          <w:rStyle w:val="BigStyle"/>
          <w:lang w:val="ru-RU"/>
        </w:rPr>
        <w:br/>
      </w:r>
    </w:p>
    <w:p w:rsidR="00054D15" w:rsidRPr="002331E6" w:rsidRDefault="003820D3">
      <w:pPr>
        <w:spacing w:after="0"/>
        <w:jc w:val="center"/>
        <w:rPr>
          <w:lang w:val="ru-RU"/>
        </w:rPr>
      </w:pPr>
      <w:r w:rsidRPr="002331E6">
        <w:rPr>
          <w:rStyle w:val="BigStyle"/>
          <w:lang w:val="ru-RU"/>
        </w:rPr>
        <w:t>Графическое описание местоположения границ</w:t>
      </w:r>
    </w:p>
    <w:p w:rsidR="002331E6" w:rsidRDefault="003820D3">
      <w:pPr>
        <w:spacing w:after="0"/>
        <w:jc w:val="center"/>
        <w:rPr>
          <w:rStyle w:val="BigStyle"/>
          <w:lang w:val="ru-RU"/>
        </w:rPr>
      </w:pPr>
      <w:r w:rsidRPr="003820D3">
        <w:rPr>
          <w:rStyle w:val="BigStyle"/>
          <w:lang w:val="ru-RU"/>
        </w:rPr>
        <w:t>памятник</w:t>
      </w:r>
      <w:r>
        <w:rPr>
          <w:rStyle w:val="BigStyle"/>
          <w:lang w:val="ru-RU"/>
        </w:rPr>
        <w:t>а</w:t>
      </w:r>
      <w:r w:rsidRPr="003820D3">
        <w:rPr>
          <w:rStyle w:val="BigStyle"/>
          <w:lang w:val="ru-RU"/>
        </w:rPr>
        <w:t xml:space="preserve"> природы регионального значения </w:t>
      </w:r>
    </w:p>
    <w:p w:rsidR="00054D15" w:rsidRDefault="003820D3">
      <w:pPr>
        <w:spacing w:after="0"/>
        <w:jc w:val="center"/>
        <w:rPr>
          <w:rStyle w:val="BigStyle"/>
          <w:lang w:val="ru-RU"/>
        </w:rPr>
      </w:pPr>
      <w:r w:rsidRPr="003820D3">
        <w:rPr>
          <w:rStyle w:val="BigStyle"/>
          <w:lang w:val="ru-RU"/>
        </w:rPr>
        <w:t>«Ново-Тинчалинская сурковая колония»</w:t>
      </w:r>
    </w:p>
    <w:p w:rsidR="002B0ED0" w:rsidRPr="002B0ED0" w:rsidRDefault="002B0ED0" w:rsidP="002B0ED0">
      <w:pPr>
        <w:spacing w:after="0"/>
        <w:jc w:val="center"/>
        <w:rPr>
          <w:lang w:val="ru-RU"/>
        </w:rPr>
      </w:pPr>
      <w:r w:rsidRPr="002B0ED0">
        <w:rPr>
          <w:rStyle w:val="BigStyle"/>
          <w:sz w:val="24"/>
          <w:lang w:val="ru-RU"/>
        </w:rPr>
        <w:t>(далее – объект)</w:t>
      </w:r>
    </w:p>
    <w:p w:rsidR="00054D15" w:rsidRDefault="003820D3">
      <w:pPr>
        <w:jc w:val="center"/>
      </w:pPr>
      <w:r w:rsidRPr="003820D3">
        <w:rPr>
          <w:rStyle w:val="BigStyle"/>
          <w:lang w:val="ru-RU"/>
        </w:rPr>
        <w:br/>
      </w:r>
      <w:r>
        <w:rPr>
          <w:rStyle w:val="BigStyle"/>
        </w:rPr>
        <w:t>Раздел 1</w:t>
      </w:r>
    </w:p>
    <w:tbl>
      <w:tblPr>
        <w:tblStyle w:val="aff0"/>
        <w:tblW w:w="0" w:type="auto"/>
        <w:tblLayout w:type="fixed"/>
        <w:tblLook w:val="04A0" w:firstRow="1" w:lastRow="0" w:firstColumn="1" w:lastColumn="0" w:noHBand="0" w:noVBand="1"/>
      </w:tblPr>
      <w:tblGrid>
        <w:gridCol w:w="845"/>
        <w:gridCol w:w="4116"/>
        <w:gridCol w:w="5238"/>
      </w:tblGrid>
      <w:tr w:rsidR="00054D15">
        <w:tc>
          <w:tcPr>
            <w:tcW w:w="10199" w:type="dxa"/>
            <w:gridSpan w:val="3"/>
          </w:tcPr>
          <w:p w:rsidR="00054D15" w:rsidRDefault="003820D3">
            <w:pPr>
              <w:jc w:val="center"/>
            </w:pPr>
            <w:r>
              <w:rPr>
                <w:rStyle w:val="BigStyle"/>
              </w:rPr>
              <w:t>Сведения об объекте</w:t>
            </w:r>
          </w:p>
        </w:tc>
      </w:tr>
      <w:tr w:rsidR="00054D15">
        <w:tc>
          <w:tcPr>
            <w:tcW w:w="845" w:type="dxa"/>
          </w:tcPr>
          <w:p w:rsidR="00054D15" w:rsidRDefault="003820D3">
            <w:pPr>
              <w:jc w:val="center"/>
            </w:pPr>
            <w:r>
              <w:rPr>
                <w:rStyle w:val="BigStyle"/>
              </w:rPr>
              <w:t>№ п/п</w:t>
            </w:r>
          </w:p>
        </w:tc>
        <w:tc>
          <w:tcPr>
            <w:tcW w:w="4116" w:type="dxa"/>
          </w:tcPr>
          <w:p w:rsidR="00054D15" w:rsidRDefault="003820D3">
            <w:pPr>
              <w:jc w:val="center"/>
            </w:pPr>
            <w:r>
              <w:rPr>
                <w:rStyle w:val="BigStyle"/>
              </w:rPr>
              <w:t>Характеристики объекта</w:t>
            </w:r>
          </w:p>
        </w:tc>
        <w:tc>
          <w:tcPr>
            <w:tcW w:w="5238" w:type="dxa"/>
          </w:tcPr>
          <w:p w:rsidR="00054D15" w:rsidRDefault="003820D3">
            <w:pPr>
              <w:jc w:val="center"/>
            </w:pPr>
            <w:r>
              <w:rPr>
                <w:rStyle w:val="BigStyle"/>
              </w:rPr>
              <w:t>Описание характеристик</w:t>
            </w:r>
          </w:p>
        </w:tc>
      </w:tr>
      <w:tr w:rsidR="00054D15" w:rsidRPr="002B0ED0" w:rsidTr="002B0ED0">
        <w:tc>
          <w:tcPr>
            <w:tcW w:w="845" w:type="dxa"/>
          </w:tcPr>
          <w:p w:rsidR="00054D15" w:rsidRDefault="003820D3" w:rsidP="002B0ED0">
            <w:r>
              <w:rPr>
                <w:rStyle w:val="BigStyle"/>
              </w:rPr>
              <w:t>1</w:t>
            </w:r>
          </w:p>
        </w:tc>
        <w:tc>
          <w:tcPr>
            <w:tcW w:w="4116" w:type="dxa"/>
          </w:tcPr>
          <w:p w:rsidR="00054D15" w:rsidRDefault="003820D3" w:rsidP="002B0ED0">
            <w:r>
              <w:rPr>
                <w:rStyle w:val="BigStyle"/>
              </w:rPr>
              <w:t>Местоположение объекта</w:t>
            </w:r>
          </w:p>
        </w:tc>
        <w:tc>
          <w:tcPr>
            <w:tcW w:w="5238" w:type="dxa"/>
          </w:tcPr>
          <w:p w:rsidR="00054D15" w:rsidRPr="003820D3" w:rsidRDefault="003820D3" w:rsidP="002B0ED0">
            <w:pPr>
              <w:rPr>
                <w:lang w:val="ru-RU"/>
              </w:rPr>
            </w:pPr>
            <w:r w:rsidRPr="003820D3">
              <w:rPr>
                <w:rStyle w:val="BigStyle"/>
                <w:lang w:val="ru-RU"/>
              </w:rPr>
              <w:t>Республика Татарстан, Буинский, Дрожжановский муниципальные районы</w:t>
            </w:r>
          </w:p>
        </w:tc>
      </w:tr>
      <w:tr w:rsidR="00054D15" w:rsidTr="002B0ED0">
        <w:tc>
          <w:tcPr>
            <w:tcW w:w="845" w:type="dxa"/>
          </w:tcPr>
          <w:p w:rsidR="00054D15" w:rsidRDefault="003820D3" w:rsidP="002B0ED0">
            <w:r>
              <w:rPr>
                <w:rStyle w:val="BigStyle"/>
              </w:rPr>
              <w:t>2</w:t>
            </w:r>
          </w:p>
        </w:tc>
        <w:tc>
          <w:tcPr>
            <w:tcW w:w="4116" w:type="dxa"/>
          </w:tcPr>
          <w:p w:rsidR="00054D15" w:rsidRPr="003820D3" w:rsidRDefault="003820D3" w:rsidP="002B0ED0">
            <w:pPr>
              <w:rPr>
                <w:lang w:val="ru-RU"/>
              </w:rPr>
            </w:pPr>
            <w:r w:rsidRPr="003820D3">
              <w:rPr>
                <w:rStyle w:val="BigStyle"/>
                <w:lang w:val="ru-RU"/>
              </w:rPr>
              <w:t>Площадь объекта +/- величина погрешности определения площади (Р+/- Дельта Р)</w:t>
            </w:r>
          </w:p>
        </w:tc>
        <w:tc>
          <w:tcPr>
            <w:tcW w:w="5238" w:type="dxa"/>
          </w:tcPr>
          <w:p w:rsidR="00054D15" w:rsidRDefault="003820D3" w:rsidP="002B0ED0">
            <w:r>
              <w:rPr>
                <w:rStyle w:val="BigStyle"/>
              </w:rPr>
              <w:t>1 250 467 кв. м +/- 19 569 кв. м</w:t>
            </w:r>
          </w:p>
        </w:tc>
      </w:tr>
      <w:tr w:rsidR="00054D15" w:rsidTr="002B0ED0">
        <w:tc>
          <w:tcPr>
            <w:tcW w:w="845" w:type="dxa"/>
          </w:tcPr>
          <w:p w:rsidR="00054D15" w:rsidRDefault="003820D3" w:rsidP="002B0ED0">
            <w:r>
              <w:rPr>
                <w:rStyle w:val="BigStyle"/>
              </w:rPr>
              <w:t>3</w:t>
            </w:r>
          </w:p>
        </w:tc>
        <w:tc>
          <w:tcPr>
            <w:tcW w:w="4116" w:type="dxa"/>
          </w:tcPr>
          <w:p w:rsidR="00054D15" w:rsidRDefault="003820D3" w:rsidP="002B0ED0">
            <w:r>
              <w:rPr>
                <w:rStyle w:val="BigStyle"/>
              </w:rPr>
              <w:t>Иные характеристики объекта</w:t>
            </w:r>
          </w:p>
        </w:tc>
        <w:tc>
          <w:tcPr>
            <w:tcW w:w="5238" w:type="dxa"/>
          </w:tcPr>
          <w:p w:rsidR="00054D15" w:rsidRDefault="003820D3" w:rsidP="002B0ED0">
            <w:r>
              <w:rPr>
                <w:rStyle w:val="BigStyle"/>
              </w:rPr>
              <w:t>-</w:t>
            </w:r>
          </w:p>
        </w:tc>
      </w:tr>
    </w:tbl>
    <w:p w:rsidR="00054D15" w:rsidRDefault="003820D3">
      <w:pPr>
        <w:jc w:val="center"/>
      </w:pPr>
      <w:r>
        <w:rPr>
          <w:rStyle w:val="BigStyle"/>
        </w:rPr>
        <w:br/>
        <w:t>Раздел 2</w:t>
      </w:r>
    </w:p>
    <w:tbl>
      <w:tblPr>
        <w:tblStyle w:val="aff0"/>
        <w:tblW w:w="0" w:type="auto"/>
        <w:tblLayout w:type="fixed"/>
        <w:tblLook w:val="04A0" w:firstRow="1" w:lastRow="0" w:firstColumn="1" w:lastColumn="0" w:noHBand="0" w:noVBand="1"/>
      </w:tblPr>
      <w:tblGrid>
        <w:gridCol w:w="1667"/>
        <w:gridCol w:w="1417"/>
        <w:gridCol w:w="1417"/>
        <w:gridCol w:w="2268"/>
        <w:gridCol w:w="1843"/>
        <w:gridCol w:w="1627"/>
      </w:tblGrid>
      <w:tr w:rsidR="00054D15" w:rsidRPr="002B0ED0">
        <w:tc>
          <w:tcPr>
            <w:tcW w:w="10239" w:type="dxa"/>
            <w:gridSpan w:val="6"/>
          </w:tcPr>
          <w:p w:rsidR="00054D15" w:rsidRPr="003820D3" w:rsidRDefault="003820D3">
            <w:pPr>
              <w:jc w:val="center"/>
              <w:rPr>
                <w:lang w:val="ru-RU"/>
              </w:rPr>
            </w:pPr>
            <w:r w:rsidRPr="003820D3">
              <w:rPr>
                <w:rStyle w:val="BigStyle"/>
                <w:lang w:val="ru-RU"/>
              </w:rPr>
              <w:t>Сведения о местоположении границ объекта</w:t>
            </w:r>
          </w:p>
        </w:tc>
      </w:tr>
      <w:tr w:rsidR="00054D15">
        <w:tc>
          <w:tcPr>
            <w:tcW w:w="10239" w:type="dxa"/>
            <w:gridSpan w:val="6"/>
          </w:tcPr>
          <w:p w:rsidR="00054D15" w:rsidRDefault="003820D3">
            <w:r>
              <w:rPr>
                <w:rStyle w:val="BigStyle"/>
              </w:rPr>
              <w:t>1. Система координат: МСК-16</w:t>
            </w:r>
          </w:p>
        </w:tc>
      </w:tr>
      <w:tr w:rsidR="00054D15" w:rsidRPr="002B0ED0">
        <w:tc>
          <w:tcPr>
            <w:tcW w:w="10239" w:type="dxa"/>
            <w:gridSpan w:val="6"/>
          </w:tcPr>
          <w:p w:rsidR="00054D15" w:rsidRPr="003820D3" w:rsidRDefault="003820D3">
            <w:pPr>
              <w:rPr>
                <w:lang w:val="ru-RU"/>
              </w:rPr>
            </w:pPr>
            <w:r w:rsidRPr="003820D3">
              <w:rPr>
                <w:rStyle w:val="BigStyle"/>
                <w:lang w:val="ru-RU"/>
              </w:rPr>
              <w:t>2. Сведения о характерных точках границ объекта</w:t>
            </w:r>
          </w:p>
        </w:tc>
      </w:tr>
      <w:tr w:rsidR="00054D15" w:rsidRPr="002B0ED0" w:rsidTr="003820D3">
        <w:tc>
          <w:tcPr>
            <w:tcW w:w="1667" w:type="dxa"/>
            <w:vMerge w:val="restart"/>
            <w:tcBorders>
              <w:bottom w:val="nil"/>
            </w:tcBorders>
          </w:tcPr>
          <w:p w:rsidR="00054D15" w:rsidRDefault="003820D3">
            <w:pPr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2834" w:type="dxa"/>
            <w:gridSpan w:val="2"/>
            <w:tcBorders>
              <w:bottom w:val="single" w:sz="4" w:space="0" w:color="auto"/>
            </w:tcBorders>
          </w:tcPr>
          <w:p w:rsidR="00054D15" w:rsidRDefault="003820D3">
            <w:pPr>
              <w:jc w:val="center"/>
            </w:pPr>
            <w:r>
              <w:t>Координаты, м</w:t>
            </w:r>
          </w:p>
        </w:tc>
        <w:tc>
          <w:tcPr>
            <w:tcW w:w="2268" w:type="dxa"/>
            <w:vMerge w:val="restart"/>
            <w:tcBorders>
              <w:bottom w:val="nil"/>
            </w:tcBorders>
          </w:tcPr>
          <w:p w:rsidR="00054D15" w:rsidRPr="003820D3" w:rsidRDefault="003820D3">
            <w:pPr>
              <w:jc w:val="center"/>
              <w:rPr>
                <w:lang w:val="ru-RU"/>
              </w:rPr>
            </w:pPr>
            <w:r w:rsidRPr="003820D3">
              <w:rPr>
                <w:lang w:val="ru-RU"/>
              </w:rPr>
              <w:t>Метод определения координат характерной точки</w:t>
            </w:r>
          </w:p>
        </w:tc>
        <w:tc>
          <w:tcPr>
            <w:tcW w:w="1843" w:type="dxa"/>
            <w:vMerge w:val="restart"/>
            <w:tcBorders>
              <w:bottom w:val="nil"/>
            </w:tcBorders>
          </w:tcPr>
          <w:p w:rsidR="00054D15" w:rsidRPr="003820D3" w:rsidRDefault="003820D3">
            <w:pPr>
              <w:jc w:val="center"/>
              <w:rPr>
                <w:lang w:val="ru-RU"/>
              </w:rPr>
            </w:pPr>
            <w:r w:rsidRPr="003820D3">
              <w:rPr>
                <w:lang w:val="ru-RU"/>
              </w:rPr>
              <w:t>Средняя квадратическая погрешность положения характерной точки (</w:t>
            </w:r>
            <w:r>
              <w:t>Mt</w:t>
            </w:r>
            <w:r w:rsidRPr="003820D3">
              <w:rPr>
                <w:lang w:val="ru-RU"/>
              </w:rPr>
              <w:t>), м</w:t>
            </w:r>
          </w:p>
        </w:tc>
        <w:tc>
          <w:tcPr>
            <w:tcW w:w="1627" w:type="dxa"/>
            <w:vMerge w:val="restart"/>
            <w:tcBorders>
              <w:bottom w:val="nil"/>
            </w:tcBorders>
          </w:tcPr>
          <w:p w:rsidR="00054D15" w:rsidRPr="003820D3" w:rsidRDefault="003820D3">
            <w:pPr>
              <w:jc w:val="center"/>
              <w:rPr>
                <w:lang w:val="ru-RU"/>
              </w:rPr>
            </w:pPr>
            <w:r w:rsidRPr="003820D3">
              <w:rPr>
                <w:lang w:val="ru-RU"/>
              </w:rPr>
              <w:t>Описание обозначения точки на местности (при наличии)</w:t>
            </w:r>
          </w:p>
        </w:tc>
      </w:tr>
      <w:tr w:rsidR="00054D15" w:rsidTr="003820D3">
        <w:tc>
          <w:tcPr>
            <w:tcW w:w="1667" w:type="dxa"/>
            <w:vMerge/>
            <w:tcBorders>
              <w:bottom w:val="nil"/>
            </w:tcBorders>
          </w:tcPr>
          <w:p w:rsidR="00054D15" w:rsidRPr="003820D3" w:rsidRDefault="00054D15">
            <w:pPr>
              <w:rPr>
                <w:lang w:val="ru-RU"/>
              </w:rPr>
            </w:pPr>
          </w:p>
        </w:tc>
        <w:tc>
          <w:tcPr>
            <w:tcW w:w="1417" w:type="dxa"/>
            <w:tcBorders>
              <w:bottom w:val="nil"/>
            </w:tcBorders>
          </w:tcPr>
          <w:p w:rsidR="00054D15" w:rsidRDefault="003820D3">
            <w:pPr>
              <w:jc w:val="center"/>
            </w:pPr>
            <w:r>
              <w:t>X</w:t>
            </w:r>
          </w:p>
        </w:tc>
        <w:tc>
          <w:tcPr>
            <w:tcW w:w="1417" w:type="dxa"/>
            <w:tcBorders>
              <w:bottom w:val="nil"/>
            </w:tcBorders>
          </w:tcPr>
          <w:p w:rsidR="00054D15" w:rsidRDefault="003820D3">
            <w:pPr>
              <w:jc w:val="center"/>
            </w:pPr>
            <w:r>
              <w:t>Y</w:t>
            </w:r>
          </w:p>
        </w:tc>
        <w:tc>
          <w:tcPr>
            <w:tcW w:w="2268" w:type="dxa"/>
            <w:vMerge/>
            <w:tcBorders>
              <w:bottom w:val="nil"/>
            </w:tcBorders>
          </w:tcPr>
          <w:p w:rsidR="00054D15" w:rsidRDefault="00054D15"/>
        </w:tc>
        <w:tc>
          <w:tcPr>
            <w:tcW w:w="1843" w:type="dxa"/>
            <w:vMerge/>
            <w:tcBorders>
              <w:bottom w:val="nil"/>
            </w:tcBorders>
          </w:tcPr>
          <w:p w:rsidR="00054D15" w:rsidRDefault="00054D15"/>
        </w:tc>
        <w:tc>
          <w:tcPr>
            <w:tcW w:w="1627" w:type="dxa"/>
            <w:vMerge/>
            <w:tcBorders>
              <w:bottom w:val="nil"/>
            </w:tcBorders>
          </w:tcPr>
          <w:p w:rsidR="00054D15" w:rsidRDefault="00054D15"/>
        </w:tc>
      </w:tr>
    </w:tbl>
    <w:p w:rsidR="00054D15" w:rsidRDefault="00054D15" w:rsidP="003820D3">
      <w:pPr>
        <w:spacing w:after="0" w:line="0" w:lineRule="auto"/>
      </w:pPr>
    </w:p>
    <w:tbl>
      <w:tblPr>
        <w:tblStyle w:val="aff0"/>
        <w:tblW w:w="0" w:type="auto"/>
        <w:tblLayout w:type="fixed"/>
        <w:tblLook w:val="04A0" w:firstRow="1" w:lastRow="0" w:firstColumn="1" w:lastColumn="0" w:noHBand="0" w:noVBand="1"/>
      </w:tblPr>
      <w:tblGrid>
        <w:gridCol w:w="1667"/>
        <w:gridCol w:w="1417"/>
        <w:gridCol w:w="1417"/>
        <w:gridCol w:w="2268"/>
        <w:gridCol w:w="1843"/>
        <w:gridCol w:w="1627"/>
      </w:tblGrid>
      <w:tr w:rsidR="00054D15">
        <w:trPr>
          <w:tblHeader/>
        </w:trPr>
        <w:tc>
          <w:tcPr>
            <w:tcW w:w="1667" w:type="dxa"/>
          </w:tcPr>
          <w:p w:rsidR="00054D15" w:rsidRDefault="003820D3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4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6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366233.11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1232869.50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366240.72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1232873.53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366244.22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1232894.47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366248.04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1232935.71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366244.20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1233013.57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366241.96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1233035.36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366219.92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1233104.02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366178.78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1233200.11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366173.15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1233221.14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366172.51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1233240.06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366181.87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1233267.55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366202.40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1233298.66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366207.13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1233318.07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lastRenderedPageBreak/>
              <w:t>14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366200.01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1233343.84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366186.93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1233366.52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366182.01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1233390.64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366187.17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1233453.47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366196.29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1233508.36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366200.44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1233570.27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366201.94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1233608.88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366213.71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1233678.06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366220.78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1233712.96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366223.67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1233729.44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366181.11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1233777.15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366175.66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1233799.82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366170.92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1233848.47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366161.78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1233881.24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366150.00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1233906.44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366118.89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1233947.59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366080.58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1233992.06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366057.94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1234024.01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366018.98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1234082.27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365999.89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1234110.89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365977.81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1234160.82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365982.35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1234174.49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365993.04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1234207.78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366025.48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1234290.05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366060.99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1234398.73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366074.20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1234423.65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366081.64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1234435.66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366085.40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1234445.16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366084.15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1234457.16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366078.90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1234461.16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366077.65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1234466.16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366077.15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1234479.41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366079.67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1234548.66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366086.69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1234636.91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366103.23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1234783.66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366113.65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1234832.60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366115.43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1234845.87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366125.62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1234900.51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366135.75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1234928.58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366166.02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1234945.65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366196.27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1234948.42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366212.22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1234954.97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366222.45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1234958.34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366226.70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1234964.77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366224.31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1234969.11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366220.81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1234970.78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366204.02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1234974.79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366174.27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1234984.18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366165.52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1234981.65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366156.56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1234994.35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366154.32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1235007.17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366162.54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1235031.01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lastRenderedPageBreak/>
              <w:t>66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366189.51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1235124.11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366223.79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1235231.41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366250.91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1235320.26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366288.76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1235429.20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366301.90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1235468.95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366312.43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1235495.23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366366.29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1235635.85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366381.80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1235682.14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366394.20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1235713.10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366417.71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1235776.09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366442.47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1235826.33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366462.99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1235878.83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366479.99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1235903.58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366488.24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1235893.57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366519.98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1235835.07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366547.22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1235802.06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366572.72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1235786.30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366611.46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1235774.04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366648.21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1235769.54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366688.21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1235767.02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366728.96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1235757.52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366785.95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1235743.00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366822.20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1235728.24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366850.20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1235707.99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366868.69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1235704.23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366883.19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1235699.23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366923.19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1235668.72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366958.68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1235639.96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367026.17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1235584.69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367046.41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1235573.69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367114.40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1235532.42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367205.39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1235482.90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367288.38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1235453.63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367359.63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1235433.36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367447.87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1235407.84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367490.87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1235392.83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367500.87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1235416.33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367476.37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1235418.84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367404.63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1235437.10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367312.64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1235464.63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367221.14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1235496.40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367163.40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1235524.91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367123.70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1235550.23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367078.16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1235584.68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367068.21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1235594.18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367045.67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1235615.69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367028.72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1235628.32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367021.65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1235633.58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367007.07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1235644.43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366989.93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1235657.20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366927.70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1235712.47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366847.71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1235763.99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lastRenderedPageBreak/>
              <w:t>118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366814.71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1235778.50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366766.97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1235791.26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366712.47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1235806.52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366641.97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1235823.54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366587.98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1235842.80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366575.98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1235849.80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366554.24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1235898.56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366537.25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1235934.06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366526.51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1235954.56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366511.76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1235974.82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366472.51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1235983.58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366445.76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1235988.83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366418.52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1236001.59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366404.52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1236012.85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366398.27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1236025.60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366389.28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1236042.85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366435.09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1236227.87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366457.37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1236226.97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366473.86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1236238.22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366505.58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1236262.57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366535.33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1236259.81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366557.08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1236257.31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140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366593.08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1236250.30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141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366739.30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1236158.27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142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366777.26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1236127.93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143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366816.57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1236105.99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144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366856.51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1236076.38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145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366894.61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1236066.27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146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366919.84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1236071.11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147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366941.50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1236089.40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148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366964.04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1236118.51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149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367000.79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1236112.45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150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367026.29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1236104.95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151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367033.29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1236106.20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152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367031.29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1236111.95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153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367022.29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1236120.70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154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366998.30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1236139.70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155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366977.30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1236153.21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156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366949.31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1236156.33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157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366913.28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1236174.71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158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366874.18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1236195.20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159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366771.97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1236277.85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160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366743.94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1236301.52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161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366732.61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1236350.28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162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366743.60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1236366.52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163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366757.61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1236385.01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164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366784.36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1236376.76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165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366830.60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1236357.74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166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366898.59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1236332.23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167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366990.09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1236300.96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168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367035.83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1236285.70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169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367065.08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1236267.19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lastRenderedPageBreak/>
              <w:t>170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367097.57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1236251.93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171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367157.07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1236234.17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172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367208.06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1236209.40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173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367242.81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1236199.15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174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367285.56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1236175.14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175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367310.62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1236155.97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176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367324.80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1236145.13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177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367348.63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1236136.11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178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367371.27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1236123.40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179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367378.74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1236119.70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180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367404.61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1236113.18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181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367423.53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1236113.37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182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367438.26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1236117.13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183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367440.65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1236124.52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184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367444.80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1236134.60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185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367450.48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1236146.54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186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367500.36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1236237.58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187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367411.27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1236262.50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188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367408.21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1236273.31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189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367397.75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1236275.93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190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367391.17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1236282.49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191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367365.41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1236291.99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192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367340.69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1236298.17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193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367323.44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1236309.43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194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367309.45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1236316.43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195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367302.31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1236320.23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196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367276.22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1236323.81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197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367234.92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1236334.23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198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367224.40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1236340.10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199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367177.45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1236352.71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200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367132.96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1236369.98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201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367052.26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1236389.30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202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366874.21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1236442.69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203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366846.77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1236458.21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204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366828.77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1236486.65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205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366801.80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1236557.61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206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366780.00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1236621.06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207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366777.19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1236638.65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208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366774.51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1236693.69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209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366768.93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1236704.91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210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366721.83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1236732.94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211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366701.03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1236742.82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212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366680.40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1236757.22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213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366664.12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1236770.26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214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366653.47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1236780.70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215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366642.01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1236792.20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216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366638.23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1236801.35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217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366642.77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1236833.68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218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366648.14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1236843.71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219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366652.82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1236850.18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220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366670.57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1236847.64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221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366683.46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1236848.39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lastRenderedPageBreak/>
              <w:t>222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366692.24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1236858.34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223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366699.60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1236894.95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224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366703.22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1236921.53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225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366719.73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1236932.28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226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366732.13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1236932.13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227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366781.81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1236924.40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228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366809.44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1236921.89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229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366846.68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1236957.70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230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366852.92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1236974.49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231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366858.09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1236986.18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232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366864.77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1237001.57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233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366869.53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1237016.01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234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366880.50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1237050.29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235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366885.33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1237072.29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236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366877.32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1237121.24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237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366856.73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1237172.58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238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366840.42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1237194.87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239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366816.69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1237210.12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240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366803.20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1237223.11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241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366791.95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1237257.63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242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366787.51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1237275.06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243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366781.26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1237289.42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244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366753.48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1237313.61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245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366748.50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1237329.57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246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366751.26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1237340.27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247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366757.48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1237348.76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248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366765.55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1237356.02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249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366777.68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1237356.82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250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366808.66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1237350.23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251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366866.19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1237340.13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252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366919.21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1237330.43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253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366933.77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1237332.48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254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366934.49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1237342.01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255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366930.76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1237349.01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256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366894.73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1237370.64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257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366865.04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1237392.68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258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366860.57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1237398.85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259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366860.27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1237409.28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260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366863.03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1237419.53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261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366868.30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1237428.46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262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366900.28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1237447.49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263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366902.05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1237458.54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264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366900.02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1237467.85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265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366890.07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1237481.94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266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366883.73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1237496.49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267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366889.37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1237518.52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268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366914.61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1237562.53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269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366931.17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1237591.73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270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366941.29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1237604.89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271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366949.77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1237607.96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272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366963.99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1237605.16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273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366972.47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1237599.67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lastRenderedPageBreak/>
              <w:t>274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366999.72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1237590.65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275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367017.23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1237581.61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276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367073.49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1237551.45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277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367140.37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1237520.93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278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367152.00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1237525.91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279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367177.85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1237574.72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280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367162.73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1237586.44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281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367067.04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1237630.30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282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367017.84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1237661.89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283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366999.90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1237671.40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284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366984.84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1237685.22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285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366968.91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1237706.91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286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366959.65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1237718.36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287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366958.18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1237728.62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288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366963.86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1237746.37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289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366977.23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1237765.10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290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366986.50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1237774.30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291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366996.63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1237782.63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292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367008.85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1237790.38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293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367016.12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1237792.59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294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367044.92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1237798.57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295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367082.61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1237816.66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296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367082.87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1237822.78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297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367077.09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1237832.58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298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367066.34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1237840.83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299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367054.88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1237847.57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300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367044.64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1237872.54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301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367045.39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1237876.65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302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367052.62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1237882.37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303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367072.42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1237892.30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304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367102.61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1237897.02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305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367134.59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1237898.58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306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367143.46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1237908.20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307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367150.58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1237927.73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308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367151.83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1237931.48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309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367150.83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1237934.73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310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367128.09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1237942.23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311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367102.59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1237972.24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312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367073.61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1238026.75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313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367060.11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1238050.25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314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367030.87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1238080.26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315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367019.63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1238106.26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316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367017.13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1238113.26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317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367018.88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1238122.76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318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367025.38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1238128.51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319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367050.13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1238126.50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320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367079.13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1238126.50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321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367084.38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1238131.50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322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367084.38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1238137.25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323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367080.63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1238143.00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324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367067.14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1238162.00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325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367057.14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1238180.50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lastRenderedPageBreak/>
              <w:t>326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367059.65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1238199.00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327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367065.90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1238206.50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328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367087.40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1238205.99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329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367103.09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1238201.60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330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367161.89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1238183.73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331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367244.89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1238158.21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332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367334.63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1238140.43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333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367422.13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1238130.16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334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367427.13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1238133.40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335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367425.89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1238152.41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336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367424.14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1238156.91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337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367353.64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1238174.68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338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367313.01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1238186.06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339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367276.15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1238196.20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340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367219.65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1238226.71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341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367192.41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1238243.97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342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367183.47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1238266.93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343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367199.99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1238329.12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344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367200.68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1238331.72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345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367214.59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1238366.27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346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367208.85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1238379.30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347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367187.91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1238401.24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348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367183.31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1238411.05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349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367183.20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1238430.29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350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367187.58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1238454.94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351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367194.85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1238482.35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352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367200.61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1238491.66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353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367213.23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1238498.82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354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367235.31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1238504.43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355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367267.97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1238501.70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356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367278.72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1238501.49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357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367291.39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1238506.18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358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367295.61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1238519.81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359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367292.39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1238538.20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360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367243.33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1238555.40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361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367188.16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1238574.94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362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367156.66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1238585.91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363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367135.59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1238598.56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364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367127.08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1238608.23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365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367125.14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1238617.86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366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367126.86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1238627.18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367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367131.88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1238632.09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368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367136.73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1238632.57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369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367144.90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1238629.44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370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367167.69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1238620.20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371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367222.05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1238596.51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372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367286.49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1238573.83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373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367296.14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1238581.60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374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367299.58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1238606.03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375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367307.31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1238666.82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376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367324.58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1238769.42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377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367276.96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1238816.42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lastRenderedPageBreak/>
              <w:t>378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367260.24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1238857.13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379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367250.85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1238903.10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380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367255.98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1238955.05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381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367248.40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1238980.36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382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367224.08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1238989.90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383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367195.27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1238993.31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384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367166.39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1238995.50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385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367155.14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1238998.80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386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367147.92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1239009.50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387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367149.36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1239048.12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388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367155.16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1239087.77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389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367161.08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1239113.34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390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367165.17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1239124.13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391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367173.76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1239131.47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392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367179.73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1239133.14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393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367208.75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1239124.70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394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367228.55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1239135.29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395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367234.74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1239137.30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396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367239.56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1239143.30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397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367238.47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1239153.75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398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367223.83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1239162.12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399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367220.77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1239168.93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400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367211.22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1239177.27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401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367200.15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1239178.33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402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367193.74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1239176.97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403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367184.03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1239179.53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404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367178.62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1239179.73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405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367171.51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1239180.00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406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367167.11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1239177.99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407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367162.64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1239180.43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408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367155.27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1239179.57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409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367148.87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1239178.59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410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367131.05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1239182.07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411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367122.05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1239187.40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412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367111.01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1239199.71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413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367106.15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1239210.31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414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367089.89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1239217.74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415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367083.90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1239233.74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416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367072.65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1239247.74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417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367061.15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1239254.75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418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367053.90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1239258.00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419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367048.65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1239261.75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420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367038.16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1239270.25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421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367032.50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1239277.08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422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367031.16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1239273.93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423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367026.73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1239271.08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424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367020.90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1239267.69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425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367018.57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1239265.59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426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367017.80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1239264.15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427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367016.52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1239259.21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428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367014.50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1239254.11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429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367011.77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1239247.80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lastRenderedPageBreak/>
              <w:t>430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367009.69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1239242.67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431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367009.40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1239239.97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432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367009.95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1239235.93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433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367013.21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1239228.12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434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367013.63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1239222.74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435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367013.10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1239218.80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436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367010.39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1239211.55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437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367008.34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1239206.57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438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367007.83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1239203.80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439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367008.08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1239199.50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440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367009.22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1239197.35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441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367011.53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1239194.97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442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367018.63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1239188.19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443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367021.19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1239184.14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444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367021.84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1239180.84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445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367021.32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1239175.95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446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367019.38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1239173.16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447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367016.04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1239171.03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448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367013.38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1239168.25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449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367011.78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1239164.61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450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367011.01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1239157.93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451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367011.45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1239153.09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452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367012.53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1239149.42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453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367014.28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1239147.35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454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367016.36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1239145.73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455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367018.06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1239145.26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456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367023.83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1239144.87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457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367029.30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1239143.36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458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367035.36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1239139.87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459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367041.41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1239134.57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460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367043.69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1239130.82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461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367045.63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1239126.22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462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367047.95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1239122.12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463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367049.95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1239116.81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464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367051.26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1239110.76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465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367053.11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1239091.92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466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367053.59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1239077.98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467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367053.28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1239071.96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468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367052.47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1239066.44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469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367050.43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1239061.18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470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367046.11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1239053.03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471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367044.28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1239048.88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472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367043.48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1239045.89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473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367043.07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1239038.74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474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367041.89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1239031.68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475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367040.55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1239020.21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476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367039.58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1239017.47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477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367037.29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1239012.72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478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367034.22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1239005.72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479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367032.44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1239000.42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480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367030.49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1238997.18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481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367027.71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1238993.44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lastRenderedPageBreak/>
              <w:t>482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367025.75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1238989.31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483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367024.39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1238984.26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484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367023.88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1238975.43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485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367022.95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1238970.85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486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367022.13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1238964.86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487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367022.55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1238958.62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488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367024.90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1238944.48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489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367024.95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1238939.31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490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367025.03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1238931.20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491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367025.37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1238923.63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492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367025.84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1238911.36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493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367026.18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1238901.98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494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367027.67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1238893.01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495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367028.58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1238882.65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496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367029.29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1238868.05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497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367029.30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1238855.20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498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367029.03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1238850.15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499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367028.07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1238840.18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500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367026.66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1238828.01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501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367025.41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1238818.65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502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367024.89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1238810.85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503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367024.19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1238797.75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504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367023.33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1238792.43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505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367021.48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1238787.24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506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367020.20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1238781.74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507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367019.48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1238774.57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508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367018.47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1238770.01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509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367016.90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1238763.54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510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367016.73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1238759.56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511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367017.21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1238752.57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512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367016.64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1238746.48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513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367015.22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1238743.21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514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367013.00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1238741.29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515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367011.53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1238740.16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516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367010.74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1238736.50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517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367010.85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1238727.20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518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367011.73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1238720.46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519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367013.25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1238714.94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520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367016.78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1238705.97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521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367020.20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1238696.07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522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367022.37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1238688.68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523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367024.26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1238684.50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524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367026.69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1238678.82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525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367030.73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1238668.18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526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367032.45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1238662.27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527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367033.10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1238656.73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528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367033.63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1238652.44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529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367034.40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1238650.18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530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367035.79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1238646.64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531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367036.27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1238643.39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532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367037.75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1238639.91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533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367040.19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1238634.25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lastRenderedPageBreak/>
              <w:t>534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367042.41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1238627.83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535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367043.20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1238621.99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536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367043.27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1238616.43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537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367041.44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1238607.72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538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367041.40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1238604.51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539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367042.43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1238598.97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540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367044.85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1238589.99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541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367045.27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1238582.46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542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367044.59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1238572.21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543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367041.97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1238552.59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544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367039.38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1238539.08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545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367035.95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1238527.92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546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367031.92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1238514.63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547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367029.61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1238506.39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548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367028.73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1238500.37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549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367028.91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1238493.67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550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367029.51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1238488.48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551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367029.32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1238481.94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552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367027.56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1238467.60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553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367026.85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1238459.76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554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367026.65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1238453.12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555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367028.10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1238439.58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556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367031.21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1238428.64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557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367034.11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1238420.15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558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367036.00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1238412.60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559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367037.32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1238407.75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560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367037.23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1238404.36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561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367036.21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1238400.96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562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367032.21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1238393.88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563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367029.58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1238384.48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564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367025.38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1238373.87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565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367022.75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1238366.55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566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367021.60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1238360.09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567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367019.40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1238348.31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568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367017.28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1238333.96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569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367016.81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1238324.28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570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367015.78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1238316.14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571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367012.45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1238305.26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572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367010.77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1238297.28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573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367008.57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1238293.25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574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367005.28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1238290.01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575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366997.59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1238285.57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576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366989.92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1238279.85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577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366984.71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1238275.52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578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366980.78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1238271.39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579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366976.72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1238268.28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580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366967.62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1238262.71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581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366962.63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1238258.52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582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366957.02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1238253.04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583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366951.83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1238249.05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584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366947.49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1238246.42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585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366942.32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1238244.65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lastRenderedPageBreak/>
              <w:t>586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366937.10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1238242.60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587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366934.36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1238240.78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588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366931.11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1238236.19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589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366926.50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1238231.76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590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366922.84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1238229.94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591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366912.59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1238224.85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592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366903.78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1238222.40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593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366899.59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1238220.74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594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366898.93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1238219.94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595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366898.15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1238214.88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596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366896.21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1238211.20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597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366895.39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1238210.41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598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366891.39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1238208.55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599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366886.90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1238208.25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600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366884.01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1238207.71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601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366881.22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1238205.71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602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366871.72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1238194.42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603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366861.39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1238180.24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604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366858.58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1238174.58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605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366858.13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1238170.32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606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366859.30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1238160.21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607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366860.86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1238149.27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608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366862.09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1238141.67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609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366864.39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1238136.48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610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366870.63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1238126.02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611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366876.48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1238119.71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612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366884.07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1238112.57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613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366890.32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1238105.42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614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366897.20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1238096.01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615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366901.86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1238086.89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616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366908.80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1238076.28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617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366921.95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1238059.44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618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366929.49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1238049.76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619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366935.11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1238041.00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620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366942.17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1238029.66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621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366950.45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1238014.90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622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366958.23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1238001.90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623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366963.92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1237990.73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624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366967.33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1237983.14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625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366969.81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1237971.50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626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366969.26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1237956.82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627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366967.60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1237941.85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628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366966.84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1237932.13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629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366967.38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1237925.81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630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366966.28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1237919.12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631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366962.31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1237905.84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632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366960.27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1237897.92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633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366959.62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1237889.89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634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366957.25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1237885.54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635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366952.17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1237881.61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636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366943.83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1237878.77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637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366937.18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1237877.67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lastRenderedPageBreak/>
              <w:t>638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366927.78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1237877.94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639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366920.91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1237877.07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640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366913.95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1237874.53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641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366897.28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1237866.23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642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366882.50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1237858.62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643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366872.70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1237854.61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644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366862.87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1237851.32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645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366849.56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1237845.43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646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366839.88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1237840.07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647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366829.44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1237832.72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648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366822.55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1237827.89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649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366818.11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1237825.76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650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366815.09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1237823.32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651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366813.74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1237820.44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652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366813.70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1237815.16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653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366816.08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1237805.20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654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366819.45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1237794.66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655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366820.83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1237785.07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656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366820.52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1237774.35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657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366822.38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1237763.89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658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366824.91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1237757.72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659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366831.60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1237747.48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660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366839.10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1237735.71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661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366841.69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1237727.16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662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366842.47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1237718.89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663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366841.93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1237709.31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664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366839.52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1237690.03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665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366836.91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1237674.03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666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366831.81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1237657.99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667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366824.58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1237639.89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668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366817.00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1237621.50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669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366811.60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1237606.29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670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366808.70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1237597.87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671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366808.07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1237592.87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672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366807.18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1237585.89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673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366805.42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1237580.94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674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366802.65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1237575.80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675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366796.16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1237566.91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676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366793.88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1237562.33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677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366793.48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1237559.27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678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366793.95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1237550.22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679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366793.37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1237542.38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680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366793.48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1237538.50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681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366794.60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1237536.06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682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366796.09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1237534.36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683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366796.58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1237533.24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684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366796.73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1237530.01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685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366795.17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1237525.44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686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366791.96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1237521.20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687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366787.91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1237518.63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688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366783.52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1237516.62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689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366780.17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1237514.08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lastRenderedPageBreak/>
              <w:t>690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366775.86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1237507.39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691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366771.58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1237502.74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692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366765.80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1237497.83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693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366760.68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1237494.85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694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366757.74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1237492.19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695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366750.78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1237484.04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696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366745.32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1237478.51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697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366737.74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1237471.71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698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366729.53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1237464.91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699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366722.63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1237458.02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700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366715.10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1237449.01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701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366705.36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1237436.76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702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366695.98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1237426.43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703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366688.83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1237418.83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704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366682.59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1237413.98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705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366680.23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1237410.49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706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366677.73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1237401.66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707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366673.59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1237392.28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708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366668.14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1237383.93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709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366660.28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1237374.18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710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366651.31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1237366.55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711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366644.38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1237363.25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712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366635.80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1237359.15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713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366632.79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1237356.52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714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366629.12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1237352.50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715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366623.46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1237349.03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716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366618.48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1237348.30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717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366614.38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1237349.53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718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366610.63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1237352.57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719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366608.98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1237352.76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720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366605.84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1237351.35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721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366603.62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1237348.88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722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366601.97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1237342.66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723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366599.31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1237338.82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724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366598.39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1237338.09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725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366594.53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1237336.65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726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366587.45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1237335.53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727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366585.77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1237334.73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728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366583.63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1237331.78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729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366580.43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1237328.06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730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366577.50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1237326.76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731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366569.04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1237325.80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732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366563.68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1237325.65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733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366561.52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1237325.04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734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366557.70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1237321.84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735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366552.51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1237317.87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736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366548.23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1237315.70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737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366543.57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1237314.53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738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366540.50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1237312.97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739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366538.23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1237310.51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740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366534.10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1237305.10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741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366531.89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1237300.40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lastRenderedPageBreak/>
              <w:t>742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366531.61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1237296.15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743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366533.20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1237290.23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744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366536.53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1237284.74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745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366541.19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1237279.32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746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366546.16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1237274.48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747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366550.48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1237272.33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748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366558.41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1237269.61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749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366562.44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1237267.28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750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366565.20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1237263.95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751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366571.37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1237254.97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752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366579.83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1237246.23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753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366583.65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1237240.41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754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366588.70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1237232.86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755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366593.77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1237227.13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756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366600.10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1237220.41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757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366608.63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1237214.87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758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366616.93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1237210.24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759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366625.08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1237206.74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760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366631.92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1237204.76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761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366641.92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1237204.00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762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366650.41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1237204.11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763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366656.51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1237203.04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764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366665.20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1237200.79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765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366674.10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1237198.27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766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366682.67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1237195.18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767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366690.53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1237192.73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768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366701.46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1237189.24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769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366708.05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1237186.18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770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366713.31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1237181.74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771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366717.85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1237174.80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772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366723.20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1237163.84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773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366727.04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1237158.36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774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366732.41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1237155.12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775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366741.54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1237148.74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776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366753.53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1237143.20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777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366760.60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1237139.29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778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366766.82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1237133.74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779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366769.88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1237127.23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780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366772.09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1237118.93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781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366772.51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1237111.65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782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366772.81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1237100.89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783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366771.66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1237094.91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784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366769.77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1237090.55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785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366767.01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1237086.33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786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366765.51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1237082.43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787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366763.26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1237074.32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788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366759.71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1237065.14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789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366758.43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1237058.24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790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366757.13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1237050.77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791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366754.68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1237046.92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792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366751.06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1237044.63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793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366746.48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1237043.43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lastRenderedPageBreak/>
              <w:t>794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366739.26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1237043.13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795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366732.35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1237043.69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796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366727.01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1237043.27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797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366720.02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1237041.03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798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366715.52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1237039.83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799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366711.83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1237040.11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800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366708.90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1237041.56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801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366706.05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1237042.04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802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366702.90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1237041.52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803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366697.92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1237038.47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804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366690.58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1237032.37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805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366679.59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1237021.61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806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366670.24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1237010.47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807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366663.57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1237004.05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808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366658.57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1236997.69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809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366653.54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1236989.43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810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366649.56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1236976.94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811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366645.68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1236957.46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812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366643.95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1236944.81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813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366642.08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1236941.04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814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366637.47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1236936.46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815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366626.10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1236928.48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816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366620.63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1236924.13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817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366617.71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1236920.19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818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366614.72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1236917.88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819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366608.65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1236915.16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820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366604.44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1236911.96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821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366600.06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1236906.69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822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366591.73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1236891.92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823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366589.03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1236884.76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824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366587.95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1236877.80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825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366585.82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1236870.10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826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366580.17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1236855.30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827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366576.97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1236849.69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828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366572.07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1236842.17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829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366567.21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1236833.44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830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366564.63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1236826.27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831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366562.36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1236821.48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832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366561.74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1236817.92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833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366562.57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1236813.91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834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366565.28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1236809.70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835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366565.55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1236808.74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836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366565.49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1236802.47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837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366563.42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1236797.55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838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366559.65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1236792.04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839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366552.90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1236782.47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840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366543.52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1236771.91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841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366536.17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1236763.86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842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366530.41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1236758.81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843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366519.51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1236750.88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844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366514.22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1236745.54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845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366509.98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1236739.66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lastRenderedPageBreak/>
              <w:t>846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366505.37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1236731.79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847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366499.83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1236723.83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848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366496.96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1236721.49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849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366491.36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1236718.89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850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366484.04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1236715.79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851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366476.48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1236713.24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852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366473.35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1236711.24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853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366467.77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1236708.46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854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366461.72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1236706.13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855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366456.41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1236705.51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856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366449.90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1236705.57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857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366446.17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1236707.35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858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366442.03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1236712.35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859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366435.49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1236718.65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860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366430.37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1236721.68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861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366419.12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1236725.50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862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366409.84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1236727.21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863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366399.50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1236728.12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864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366385.69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1236727.90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865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366379.04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1236726.76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866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366368.10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1236724.04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867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366362.29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1236720.89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868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366357.67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1236715.96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869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366353.27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1236708.54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870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366347.82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1236696.06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871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366345.53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1236685.62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872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366343.80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1236679.94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873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366341.63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1236676.58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874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366337.79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1236673.13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875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366331.29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1236668.94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876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366328.95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1236665.53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877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366328.69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1236663.15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878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366329.13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1236658.87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879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366331.14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1236653.24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880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366331.19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1236649.49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881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366329.37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1236644.59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882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366324.63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1236638.68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883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366322.49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1236634.17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884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366321.74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1236627.90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885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366322.68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1236619.20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886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366324.94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1236611.60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887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366327.40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1236607.62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888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366334.80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1236600.52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889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366343.67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1236595.22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890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366356.96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1236589.36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891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366371.54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1236581.61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892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366390.56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1236571.43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893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366408.35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1236564.10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894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366415.54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1236559.54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895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366420.48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1236554.69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896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366423.67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1236551.07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897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366432.70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1236542.65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lastRenderedPageBreak/>
              <w:t>898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366443.37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1236530.30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899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366449.01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1236521.23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900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366451.88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1236513.80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901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366454.86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1236501.55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902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366459.91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1236488.69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903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366460.97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1236481.67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904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366459.62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1236473.73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905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366456.84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1236467.63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906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366456.26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1236462.93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907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366457.13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1236458.64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908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366459.87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1236453.24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909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366467.45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1236443.27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910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366472.16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1236435.07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911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366474.37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1236426.57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912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366474.54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1236415.01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913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366473.67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1236392.97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914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366474.01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1236383.50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915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366475.39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1236376.72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916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366478.25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1236366.07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917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366479.23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1236356.20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918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366478.54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1236335.78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919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366477.91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1236324.92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920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366475.99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1236318.53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921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366472.00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1236312.91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922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366466.07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1236308.77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923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366459.11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1236305.71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924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366451.24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1236304.14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925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366439.61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1236303.96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926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366425.90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1236304.99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927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366409.47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1236307.70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928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366389.34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1236312.18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929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366375.44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1236317.16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930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366371.26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1236320.36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931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366368.59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1236325.60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932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366366.74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1236327.34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933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366358.53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1236331.57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934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366349.45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1236333.51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935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366342.34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1236334.70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936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366331.69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1236337.02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937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366318.03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1236341.05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938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366306.59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1236345.06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939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366296.53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1236350.14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940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366278.77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1236356.04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941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366267.83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1236358.67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942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366254.91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1236360.51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943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366238.22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1236360.99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944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366227.19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1236362.89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945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366221.33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1236365.19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946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366215.57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1236368.70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947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366210.93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1236370.06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948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366203.94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1236369.91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949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366197.04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1236367.75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lastRenderedPageBreak/>
              <w:t>950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366189.91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1236364.54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951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366186.74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1236361.55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952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366183.63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1236354.41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953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366181.11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1236346.50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954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366178.27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1236340.35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955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366170.88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1236327.14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956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366167.75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1236318.78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957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366165.40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1236309.39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958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366162.02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1236304.30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959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366154.54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1236298.12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960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366147.40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1236294.85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961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366144.66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1236292.36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962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366142.92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1236287.89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963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366141.75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1236276.10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964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366143.12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1236264.43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965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366145.46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1236253.68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966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366152.50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1236241.01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967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366159.80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1236230.21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968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366164.84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1236221.77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969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366170.90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1236210.29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970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366176.92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1236202.06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971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366186.31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1236193.39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972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366188.62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1236188.47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973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366189.74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1236179.62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974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366192.51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1236159.23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975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366194.19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1236151.46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976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366199.45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1236141.58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977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366200.70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1236135.39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978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366200.07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1236126.76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979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366196.80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1236107.06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980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366196.13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1236095.94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981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366197.63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1236085.09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982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366201.62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1236073.20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983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366207.77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1236063.51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984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366213.12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1236058.83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985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366224.44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1236052.20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986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366237.34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1236047.04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987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366252.65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1236040.83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988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366270.77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1236037.31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989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366289.98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1236033.54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990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366298.65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1236029.77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991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366307.88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1236023.55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992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366315.15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1236016.24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993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366319.86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1236012.71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994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366327.51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1236009.09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995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366339.07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1236003.91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996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366348.84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1235997.36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997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366353.78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1235990.70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998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366355.12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1235983.75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999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366352.91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1235969.03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1000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366348.81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1235960.98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1001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366345.49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1235957.92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lastRenderedPageBreak/>
              <w:t>1002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366339.27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1235954.35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1003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366332.83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1235951.93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1004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366322.33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1235950.21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1005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366305.34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1235948.68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1006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366288.96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1235947.52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1007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366277.28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1235947.72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1008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366266.49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1235946.56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1009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366257.79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1235945.00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1010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366251.96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1235942.59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1011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366243.31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1235937.22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1012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366237.70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1235934.49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1013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366232.77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1235930.72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1014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366229.07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1235925.38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1015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366227.79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1235916.88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1016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366228.33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1235906.23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1017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366232.99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1235890.00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1018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366239.20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1235874.61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1019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366243.16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1235858.64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1020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366244.01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1235849.06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1021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366244.94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1235838.77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1022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366247.76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1235829.06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1023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366251.23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1235813.46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1024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366251.55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1235807.10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1025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366250.42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1235793.03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1026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366250.33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1235776.99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1027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366251.67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1235749.14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1028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366251.32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1235732.94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1029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366249.47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1235721.82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1030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366245.09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1235706.96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1031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366241.28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1235699.16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1032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366233.46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1235686.74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1033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366226.24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1235677.96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1034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366219.12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1235669.69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1035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366212.52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1235665.37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1036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366204.82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1235661.87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1037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366195.01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1235658.96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1038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366177.32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1235656.34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1039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366161.06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1235654.70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1040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366155.00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1235652.80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1041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366150.09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1235649.54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1042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366144.37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1235645.23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1043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366137.55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1235642.39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1044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366129.38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1235639.72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1045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366124.46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1235636.56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1046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366122.33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1235632.68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1047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366122.32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1235628.74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1048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366123.66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1235623.28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1049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366122.87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1235618.61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1050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366119.19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1235611.05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1051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366114.86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1235600.88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1052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366111.34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1235589.33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1053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366108.29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1235576.36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lastRenderedPageBreak/>
              <w:t>1054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366107.76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1235561.83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1055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366108.01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1235549.18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1056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366106.79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1235542.46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1057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366100.77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1235520.29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1058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366096.02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1235508.11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1059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366092.77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1235503.27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1060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366085.84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1235497.42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1061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366081.68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1235491.44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1062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366076.84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1235481.36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1063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366074.90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1235472.18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1064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366073.77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1235461.90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1065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366074.31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1235451.38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1066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366076.12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1235442.89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1067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366078.94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1235434.23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1068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366084.66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1235418.54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1069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366089.82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1235407.97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1070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366098.12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1235397.04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1071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366110.20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1235380.51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1072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366116.95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1235369.00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1073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366119.04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1235361.00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1074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366119.21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1235349.59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1075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366117.04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1235335.20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1076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366112.98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1235317.61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1077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366109.06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1235307.81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1078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366104.17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1235300.13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1079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366096.40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1235289.50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1080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366086.76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1235276.75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1081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366077.20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1235265.52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1082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366067.09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1235254.50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1083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366059.25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1235245.52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1084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366053.17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1235239.84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1085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366046.67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1235235.95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1086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366039.92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1235233.82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1087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366030.95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1235232.68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1088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366021.63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1235232.58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1089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366017.46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1235231.50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1090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366011.54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1235227.14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1091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366005.91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1235221.58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1092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366001.56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1235215.04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1093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365996.04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1235203.44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1094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365990.09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1235192.00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1095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365982.78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1235178.93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1096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365976.91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1235167.61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1097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365970.86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1235154.01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1098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365967.40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1235143.03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1099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365965.07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1235129.62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1100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365965.23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1235122.54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1101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365966.36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1235117.12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1102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365969.99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1235107.92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1103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365971.80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1235099.60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1104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365975.02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1235094.18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1105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365981.65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1235085.80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lastRenderedPageBreak/>
              <w:t>1106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365987.46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1235080.91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1107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365996.09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1235072.17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1108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366006.01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1235063.97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1109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366021.58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1235050.73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1110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366032.52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1235039.31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1111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366036.41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1235032.09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1112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366037.46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1235024.88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1113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366035.98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1235017.93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1114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366033.63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1235013.32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1115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366032.05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1235009.83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1116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366031.68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1235006.89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1117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366032.67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1235004.12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1118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366034.79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1235001.35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1119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366035.05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1235000.19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1120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366034.85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1234997.58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1121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366034.19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1234996.25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1122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366031.73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1234994.07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1123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366022.36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1234987.39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1124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366015.58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1234982.26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1125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366011.51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1234977.26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1126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366006.70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1234970.81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1127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366000.30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1234959.55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1128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365993.98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1234943.35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1129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365992.36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1234935.78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1130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365993.00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1234929.14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1131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365994.76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1234915.88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1132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365995.03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1234908.31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1133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365993.17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1234894.76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1134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365992.04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1234876.58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1135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365992.46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1234869.99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1136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365993.56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1234864.13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1137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365993.64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1234858.29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1138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365993.78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1234850.17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1139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365994.75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1234840.29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1140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365995.20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1234829.97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1141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365994.52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1234820.45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1142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365992.75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1234813.25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1143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365992.62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1234808.55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1144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365994.78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1234803.30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1145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365996.35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1234795.81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1146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365997.37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1234783.84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1147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365997.87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1234781.59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1148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366000.91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1234778.81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1149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366001.54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1234777.62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1150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366001.90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1234773.92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1151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366000.24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1234768.09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1152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366000.85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1234764.91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1153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366002.33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1234762.49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1154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366005.73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1234758.68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1155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366007.55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1234754.04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1156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366010.19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1234743.41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1157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366009.84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1234737.99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lastRenderedPageBreak/>
              <w:t>1158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366007.40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1234729.80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1159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366005.59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1234721.31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1160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366005.57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1234716.55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1161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366006.70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1234707.73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1162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366006.29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1234698.72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1163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366004.00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1234687.34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1164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366003.36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1234679.18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1165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366000.91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1234669.68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1166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365997.01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1234659.79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1167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365993.89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1234652.42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1168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365992.83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1234647.30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1169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365991.53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1234638.17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1170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365989.90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1234631.74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1171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365985.09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1234621.56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1172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365983.56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1234615.79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1173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365982.80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1234607.62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1174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365982.21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1234596.85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1175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365980.58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1234588.91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1176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365978.71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1234581.28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1177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365978.61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1234574.34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1178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365980.09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1234559.38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1179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365981.81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1234547.87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1180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365983.36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1234534.56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1181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365984.73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1234522.19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1182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365985.55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1234513.68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1183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365986.90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1234505.40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1184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365990.44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1234487.34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1185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365993.02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1234478.12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1186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365992.98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1234472.77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1187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365992.65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1234471.69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1188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365990.30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1234468.12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1189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365989.36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1234467.36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1190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365985.59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1234465.87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1191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365980.73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1234463.93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1192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365979.86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1234462.35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1193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365979.73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1234457.89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1194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365981.32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1234453.38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1195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365980.98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1234447.55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1196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365978.25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1234441.86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1197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365973.15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1234433.94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1198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365968.22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1234430.10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1199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365963.90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1234429.32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1200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365960.50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1234430.01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1201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365957.31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1234431.57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1202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365954.14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1234432.02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1203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365950.26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1234431.57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1204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365947.13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1234430.32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1205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365941.83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1234424.84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1206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365938.73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1234420.07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1207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365937.47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1234416.26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1208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365934.91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1234410.09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1209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365931.36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1234405.46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lastRenderedPageBreak/>
              <w:t>1210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365927.06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1234400.77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1211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365919.83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1234394.87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1212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365912.67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1234389.03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1213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365905.86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1234382.49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1214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365900.40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1234377.63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1215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365895.80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1234371.74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1216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365894.87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1234367.81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1217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365895.72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1234357.38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1218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365897.61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1234346.78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1219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365901.59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1234335.41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1220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365903.30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1234326.63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1221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365905.05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1234308.97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1222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365906.88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1234295.02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1223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365908.72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1234286.34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1224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365913.17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1234275.53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1225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365914.42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1234269.25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1226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365915.80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1234257.12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1227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365915.87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1234247.99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1228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365915.74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1234236.08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1229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365916.80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1234229.67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1230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365919.49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1234218.64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1231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365920.90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1234210.89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1232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365922.07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1234200.98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1233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365924.21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1234196.09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1234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365929.15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1234188.18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1235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365931.04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1234182.33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1236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365930.95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1234177.04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1237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365928.62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1234167.93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1238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365929.07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1234163.16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1239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365930.66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1234158.76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1240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365934.01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1234149.66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1241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365936.11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1234140.39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1242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365939.61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1234124.84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1243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365943.24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1234111.58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1244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365944.06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1234105.23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1245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365943.60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1234094.30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1246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365941.14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1234082.89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1247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365937.98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1234069.65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1248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365935.38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1234060.15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1249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365932.79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1234054.16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1250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365932.69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1234050.83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1251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365933.52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1234042.51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1252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365932.42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1234032.14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1253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365929.84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1234023.27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1254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365927.53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1234019.53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1255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365923.03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1234014.99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1256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365920.64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1234009.87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1257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365918.52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1234001.67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1258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365919.16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1233998.14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1259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365922.04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1233995.54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1260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365930.65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1233992.05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1261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365940.22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1233990.02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lastRenderedPageBreak/>
              <w:t>1262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365946.98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1233989.52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1263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365959.09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1233989.16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1264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365968.57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1233987.45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1265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365983.67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1233982.77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1266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365994.47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1233976.08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1267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366000.58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1233968.45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1268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366001.74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1233962.83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1269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366000.59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1233957.14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1270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365998.67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1233954.68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1271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365993.29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1233949.79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1272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365990.36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1233945.02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1273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365990.22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1233940.04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1274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365991.09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1233936.68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1275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365992.52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1233935.46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1276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365994.80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1233935.13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1277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365996.54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1233935.52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1278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365999.55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1233937.82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1279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366002.02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1233938.43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1280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366003.09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1233938.12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1281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366004.93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1233936.95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1282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366005.69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1233936.06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1283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366007.45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1233931.77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1284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366008.26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1233923.48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1285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366009.59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1233919.60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1286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366012.26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1233911.01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1287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366012.98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1233905.26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1288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366012.13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1233897.80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1289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366012.13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1233890.38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1290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366013.14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1233886.73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1291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366015.61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1233882.88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1292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366019.88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1233880.09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1293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366020.57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1233879.33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1294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366022.79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1233874.76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1295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366024.33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1233866.10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1296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366025.85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1233864.78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1297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366032.85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1233862.89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1298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366044.08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1233860.82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1299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366049.64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1233860.27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1300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366052.77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1233860.99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1301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366059.82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1233865.17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1302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366065.36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1233867.08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1303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366074.79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1233867.55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1304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366086.60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1233870.74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1305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366097.57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1233872.17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1306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366104.78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1233871.83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1307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366108.75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1233871.01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1308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366115.68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1233867.41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1309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366126.23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1233860.40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1310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366131.46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1233854.43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1311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366132.89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1233849.37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1312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366133.82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1233836.54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1313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366134.88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1233824.80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lastRenderedPageBreak/>
              <w:t>1314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366135.62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1233819.40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1315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366136.84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1233817.05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1316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366141.19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1233812.60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1317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366143.07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1233808.16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1318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366144.37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1233793.40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1319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366145.69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1233782.92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1320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366145.11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1233777.29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1321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366142.04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1233768.99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1322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366137.01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1233758.12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1323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366135.30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1233749.64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1324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366131.95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1233736.28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1325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366128.75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1233728.74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1326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366128.23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1233723.92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1327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366130.20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1233714.70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1328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366130.28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1233706.81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1329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366128.03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1233694.68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1330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366127.05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1233682.29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1331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366127.87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1233676.38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1332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366130.24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1233671.39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1333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366135.63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1233661.24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1334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366142.08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1233652.55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1335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366148.49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1233643.08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1336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366152.59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1233634.51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1337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366157.46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1233626.50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1338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366159.29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1233620.28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1339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366161.45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1233604.89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1340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366160.87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1233589.17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1341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366158.96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1233580.41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1342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366157.09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1233576.60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1343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366155.74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1233572.80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1344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366155.75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1233570.17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1345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366157.37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1233566.66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1346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366160.29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1233560.16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1347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366160.70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1233555.35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1348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366159.52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1233545.97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1349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366157.10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1233541.03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1350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366152.70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1233535.61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1351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366147.03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1233529.42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1352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366141.28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1233521.89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1353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366133.10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1233513.34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1354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366127.39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1233505.58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1355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366125.14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1233497.17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1356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366123.48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1233482.76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1357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366124.26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1233465.56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1358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366125.69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1233459.96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1359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366128.99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1233453.66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1360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366130.57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1233447.71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1361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366132.22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1233439.07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1362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366135.76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1233429.88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1363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366138.45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1233421.77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1364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366137.98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1233412.55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1365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366139.50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1233400.77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lastRenderedPageBreak/>
              <w:t>1366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366144.57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1233388.78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1367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366149.60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1233379.43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1368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366150.59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1233374.84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1369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366151.37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1233364.23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1370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366151.54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1233355.37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1371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366149.90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1233342.55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1372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366146.84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1233322.24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1373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366144.15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1233316.36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1374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366139.08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1233311.13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1375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366125.42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1233297.40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1376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366113.92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1233285.89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1377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366101.85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1233274.90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1378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366093.01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1233266.20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1379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366102.85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1233231.65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1380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366111.85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1233231.65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1381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366119.10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1233214.93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1382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366126.51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1233169.19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1383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366131.00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1233145.49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1384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366153.03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1233112.28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1385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366173.89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1233051.86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1386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366174.67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1232999.43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1387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366200.91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1232932.01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1388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366206.18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1232918.47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1389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366217.24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1232898.95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1390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366220.01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1232894.94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1391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366226.79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1232877.02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1392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366229.49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1232871.98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366233.11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1232869.50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 w:rsidRPr="002B0ED0">
        <w:tc>
          <w:tcPr>
            <w:tcW w:w="10239" w:type="dxa"/>
            <w:gridSpan w:val="6"/>
          </w:tcPr>
          <w:p w:rsidR="00054D15" w:rsidRPr="003820D3" w:rsidRDefault="003820D3">
            <w:pPr>
              <w:rPr>
                <w:lang w:val="ru-RU"/>
              </w:rPr>
            </w:pPr>
            <w:r w:rsidRPr="003820D3">
              <w:rPr>
                <w:rStyle w:val="BigStyle"/>
                <w:lang w:val="ru-RU"/>
              </w:rPr>
              <w:t>3. Сведения о характерных точках части (частей) границы объекта</w:t>
            </w:r>
          </w:p>
        </w:tc>
      </w:tr>
      <w:tr w:rsidR="00054D15" w:rsidRPr="002B0ED0">
        <w:tc>
          <w:tcPr>
            <w:tcW w:w="1667" w:type="dxa"/>
            <w:vMerge w:val="restart"/>
          </w:tcPr>
          <w:p w:rsidR="00054D15" w:rsidRPr="003820D3" w:rsidRDefault="003820D3">
            <w:pPr>
              <w:jc w:val="center"/>
              <w:rPr>
                <w:lang w:val="ru-RU"/>
              </w:rPr>
            </w:pPr>
            <w:r w:rsidRPr="003820D3">
              <w:rPr>
                <w:lang w:val="ru-RU"/>
              </w:rPr>
              <w:t>Обозначение характерных точек части границы</w:t>
            </w:r>
          </w:p>
        </w:tc>
        <w:tc>
          <w:tcPr>
            <w:tcW w:w="2834" w:type="dxa"/>
            <w:gridSpan w:val="2"/>
          </w:tcPr>
          <w:p w:rsidR="00054D15" w:rsidRDefault="003820D3">
            <w:pPr>
              <w:jc w:val="center"/>
            </w:pPr>
            <w:r>
              <w:t>Координаты, м</w:t>
            </w:r>
          </w:p>
        </w:tc>
        <w:tc>
          <w:tcPr>
            <w:tcW w:w="2268" w:type="dxa"/>
            <w:vMerge w:val="restart"/>
          </w:tcPr>
          <w:p w:rsidR="00054D15" w:rsidRPr="003820D3" w:rsidRDefault="003820D3">
            <w:pPr>
              <w:jc w:val="center"/>
              <w:rPr>
                <w:lang w:val="ru-RU"/>
              </w:rPr>
            </w:pPr>
            <w:r w:rsidRPr="003820D3">
              <w:rPr>
                <w:lang w:val="ru-RU"/>
              </w:rPr>
              <w:t>Метод определения координат характерной точки</w:t>
            </w:r>
          </w:p>
        </w:tc>
        <w:tc>
          <w:tcPr>
            <w:tcW w:w="1843" w:type="dxa"/>
            <w:vMerge w:val="restart"/>
          </w:tcPr>
          <w:p w:rsidR="00054D15" w:rsidRPr="003820D3" w:rsidRDefault="003820D3">
            <w:pPr>
              <w:jc w:val="center"/>
              <w:rPr>
                <w:lang w:val="ru-RU"/>
              </w:rPr>
            </w:pPr>
            <w:r w:rsidRPr="003820D3">
              <w:rPr>
                <w:lang w:val="ru-RU"/>
              </w:rPr>
              <w:t>Средняя квадратическая погрешность положения характерной точки (</w:t>
            </w:r>
            <w:r>
              <w:t>Mt</w:t>
            </w:r>
            <w:r w:rsidRPr="003820D3">
              <w:rPr>
                <w:lang w:val="ru-RU"/>
              </w:rPr>
              <w:t>), м</w:t>
            </w:r>
          </w:p>
        </w:tc>
        <w:tc>
          <w:tcPr>
            <w:tcW w:w="1627" w:type="dxa"/>
            <w:vMerge w:val="restart"/>
          </w:tcPr>
          <w:p w:rsidR="00054D15" w:rsidRPr="003820D3" w:rsidRDefault="003820D3">
            <w:pPr>
              <w:jc w:val="center"/>
              <w:rPr>
                <w:lang w:val="ru-RU"/>
              </w:rPr>
            </w:pPr>
            <w:r w:rsidRPr="003820D3">
              <w:rPr>
                <w:lang w:val="ru-RU"/>
              </w:rPr>
              <w:t>Описание обозначения точки на местности (при наличии)</w:t>
            </w:r>
          </w:p>
        </w:tc>
      </w:tr>
      <w:tr w:rsidR="00054D15">
        <w:tc>
          <w:tcPr>
            <w:tcW w:w="1667" w:type="dxa"/>
            <w:vMerge/>
          </w:tcPr>
          <w:p w:rsidR="00054D15" w:rsidRPr="003820D3" w:rsidRDefault="00054D15">
            <w:pPr>
              <w:rPr>
                <w:lang w:val="ru-RU"/>
              </w:rPr>
            </w:pP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X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Y</w:t>
            </w:r>
          </w:p>
        </w:tc>
        <w:tc>
          <w:tcPr>
            <w:tcW w:w="2268" w:type="dxa"/>
            <w:vMerge/>
          </w:tcPr>
          <w:p w:rsidR="00054D15" w:rsidRDefault="00054D15"/>
        </w:tc>
        <w:tc>
          <w:tcPr>
            <w:tcW w:w="1843" w:type="dxa"/>
            <w:vMerge/>
          </w:tcPr>
          <w:p w:rsidR="00054D15" w:rsidRDefault="00054D15"/>
        </w:tc>
        <w:tc>
          <w:tcPr>
            <w:tcW w:w="1627" w:type="dxa"/>
            <w:vMerge/>
          </w:tcPr>
          <w:p w:rsidR="00054D15" w:rsidRDefault="00054D15"/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4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6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-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-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</w:tbl>
    <w:p w:rsidR="003820D3" w:rsidRDefault="003820D3">
      <w:pPr>
        <w:jc w:val="center"/>
        <w:rPr>
          <w:rStyle w:val="BigStyle"/>
        </w:rPr>
      </w:pPr>
      <w:r>
        <w:rPr>
          <w:rStyle w:val="BigStyle"/>
        </w:rPr>
        <w:br/>
      </w:r>
    </w:p>
    <w:p w:rsidR="003820D3" w:rsidRDefault="003820D3">
      <w:pPr>
        <w:rPr>
          <w:rStyle w:val="BigStyle"/>
        </w:rPr>
      </w:pPr>
      <w:r>
        <w:rPr>
          <w:rStyle w:val="BigStyle"/>
        </w:rPr>
        <w:br w:type="page"/>
      </w:r>
    </w:p>
    <w:p w:rsidR="00054D15" w:rsidRDefault="003820D3">
      <w:pPr>
        <w:jc w:val="center"/>
      </w:pPr>
      <w:r>
        <w:rPr>
          <w:rStyle w:val="BigStyle"/>
        </w:rPr>
        <w:lastRenderedPageBreak/>
        <w:t>Раздел 3</w:t>
      </w:r>
    </w:p>
    <w:tbl>
      <w:tblPr>
        <w:tblStyle w:val="aff0"/>
        <w:tblW w:w="0" w:type="auto"/>
        <w:tblLayout w:type="fixed"/>
        <w:tblLook w:val="04A0" w:firstRow="1" w:lastRow="0" w:firstColumn="1" w:lastColumn="0" w:noHBand="0" w:noVBand="1"/>
      </w:tblPr>
      <w:tblGrid>
        <w:gridCol w:w="1667"/>
        <w:gridCol w:w="1417"/>
        <w:gridCol w:w="1417"/>
        <w:gridCol w:w="2268"/>
        <w:gridCol w:w="1843"/>
        <w:gridCol w:w="1627"/>
      </w:tblGrid>
      <w:tr w:rsidR="00054D15" w:rsidRPr="002B0ED0">
        <w:tc>
          <w:tcPr>
            <w:tcW w:w="10239" w:type="dxa"/>
            <w:gridSpan w:val="6"/>
          </w:tcPr>
          <w:p w:rsidR="00054D15" w:rsidRPr="003820D3" w:rsidRDefault="003820D3">
            <w:pPr>
              <w:jc w:val="center"/>
              <w:rPr>
                <w:lang w:val="ru-RU"/>
              </w:rPr>
            </w:pPr>
            <w:r w:rsidRPr="003820D3">
              <w:rPr>
                <w:rStyle w:val="BigStyle"/>
                <w:lang w:val="ru-RU"/>
              </w:rPr>
              <w:t>Сведения о местоположении измененных (уточненных) границ объекта</w:t>
            </w:r>
          </w:p>
        </w:tc>
      </w:tr>
      <w:tr w:rsidR="00054D15">
        <w:tc>
          <w:tcPr>
            <w:tcW w:w="10239" w:type="dxa"/>
            <w:gridSpan w:val="6"/>
          </w:tcPr>
          <w:p w:rsidR="00054D15" w:rsidRDefault="003820D3">
            <w:r>
              <w:rPr>
                <w:rStyle w:val="BigStyle"/>
              </w:rPr>
              <w:t>1. Система координат</w:t>
            </w:r>
          </w:p>
        </w:tc>
      </w:tr>
      <w:tr w:rsidR="00054D15" w:rsidRPr="002B0ED0">
        <w:tc>
          <w:tcPr>
            <w:tcW w:w="10239" w:type="dxa"/>
            <w:gridSpan w:val="6"/>
          </w:tcPr>
          <w:p w:rsidR="00054D15" w:rsidRPr="003820D3" w:rsidRDefault="003820D3">
            <w:pPr>
              <w:rPr>
                <w:lang w:val="ru-RU"/>
              </w:rPr>
            </w:pPr>
            <w:r w:rsidRPr="003820D3">
              <w:rPr>
                <w:rStyle w:val="BigStyle"/>
                <w:lang w:val="ru-RU"/>
              </w:rPr>
              <w:t>2. Сведения о характерных точках границ объекта</w:t>
            </w:r>
          </w:p>
        </w:tc>
      </w:tr>
      <w:tr w:rsidR="00054D15" w:rsidRPr="002B0ED0">
        <w:tc>
          <w:tcPr>
            <w:tcW w:w="1667" w:type="dxa"/>
            <w:vMerge w:val="restart"/>
          </w:tcPr>
          <w:p w:rsidR="00054D15" w:rsidRDefault="003820D3">
            <w:pPr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2834" w:type="dxa"/>
            <w:gridSpan w:val="2"/>
          </w:tcPr>
          <w:p w:rsidR="00054D15" w:rsidRDefault="003820D3">
            <w:pPr>
              <w:jc w:val="center"/>
            </w:pPr>
            <w:r>
              <w:t>Координаты, м</w:t>
            </w:r>
          </w:p>
        </w:tc>
        <w:tc>
          <w:tcPr>
            <w:tcW w:w="2268" w:type="dxa"/>
            <w:vMerge w:val="restart"/>
          </w:tcPr>
          <w:p w:rsidR="00054D15" w:rsidRPr="003820D3" w:rsidRDefault="003820D3">
            <w:pPr>
              <w:jc w:val="center"/>
              <w:rPr>
                <w:lang w:val="ru-RU"/>
              </w:rPr>
            </w:pPr>
            <w:r w:rsidRPr="003820D3">
              <w:rPr>
                <w:lang w:val="ru-RU"/>
              </w:rPr>
              <w:t>Метод определения координат характерной точки</w:t>
            </w:r>
          </w:p>
        </w:tc>
        <w:tc>
          <w:tcPr>
            <w:tcW w:w="1843" w:type="dxa"/>
            <w:vMerge w:val="restart"/>
          </w:tcPr>
          <w:p w:rsidR="00054D15" w:rsidRPr="003820D3" w:rsidRDefault="003820D3">
            <w:pPr>
              <w:jc w:val="center"/>
              <w:rPr>
                <w:lang w:val="ru-RU"/>
              </w:rPr>
            </w:pPr>
            <w:r w:rsidRPr="003820D3">
              <w:rPr>
                <w:lang w:val="ru-RU"/>
              </w:rPr>
              <w:t>Средняя квадратическая погрешность положения характерной точки (</w:t>
            </w:r>
            <w:r>
              <w:t>Mt</w:t>
            </w:r>
            <w:r w:rsidRPr="003820D3">
              <w:rPr>
                <w:lang w:val="ru-RU"/>
              </w:rPr>
              <w:t>), м</w:t>
            </w:r>
          </w:p>
        </w:tc>
        <w:tc>
          <w:tcPr>
            <w:tcW w:w="1627" w:type="dxa"/>
            <w:vMerge w:val="restart"/>
          </w:tcPr>
          <w:p w:rsidR="00054D15" w:rsidRPr="003820D3" w:rsidRDefault="003820D3">
            <w:pPr>
              <w:jc w:val="center"/>
              <w:rPr>
                <w:lang w:val="ru-RU"/>
              </w:rPr>
            </w:pPr>
            <w:r w:rsidRPr="003820D3">
              <w:rPr>
                <w:lang w:val="ru-RU"/>
              </w:rPr>
              <w:t>Описание обозначения точки на местности (при наличии)</w:t>
            </w:r>
          </w:p>
        </w:tc>
      </w:tr>
      <w:tr w:rsidR="00054D15">
        <w:tc>
          <w:tcPr>
            <w:tcW w:w="1667" w:type="dxa"/>
            <w:vMerge/>
          </w:tcPr>
          <w:p w:rsidR="00054D15" w:rsidRPr="003820D3" w:rsidRDefault="00054D15">
            <w:pPr>
              <w:rPr>
                <w:lang w:val="ru-RU"/>
              </w:rPr>
            </w:pP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X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Y</w:t>
            </w:r>
          </w:p>
        </w:tc>
        <w:tc>
          <w:tcPr>
            <w:tcW w:w="2268" w:type="dxa"/>
            <w:vMerge/>
          </w:tcPr>
          <w:p w:rsidR="00054D15" w:rsidRDefault="00054D15"/>
        </w:tc>
        <w:tc>
          <w:tcPr>
            <w:tcW w:w="1843" w:type="dxa"/>
            <w:vMerge/>
          </w:tcPr>
          <w:p w:rsidR="00054D15" w:rsidRDefault="00054D15"/>
        </w:tc>
        <w:tc>
          <w:tcPr>
            <w:tcW w:w="1627" w:type="dxa"/>
            <w:vMerge/>
          </w:tcPr>
          <w:p w:rsidR="00054D15" w:rsidRDefault="00054D15"/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3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4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5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6</w:t>
            </w:r>
          </w:p>
        </w:tc>
      </w:tr>
      <w:tr w:rsidR="00054D15">
        <w:tc>
          <w:tcPr>
            <w:tcW w:w="166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  <w:tc>
          <w:tcPr>
            <w:tcW w:w="2268" w:type="dxa"/>
          </w:tcPr>
          <w:p w:rsidR="00054D15" w:rsidRDefault="003820D3">
            <w:pPr>
              <w:jc w:val="center"/>
            </w:pPr>
            <w:r>
              <w:t>-</w:t>
            </w:r>
          </w:p>
        </w:tc>
        <w:tc>
          <w:tcPr>
            <w:tcW w:w="1843" w:type="dxa"/>
          </w:tcPr>
          <w:p w:rsidR="00054D15" w:rsidRDefault="003820D3">
            <w:pPr>
              <w:jc w:val="center"/>
            </w:pPr>
            <w:r>
              <w:t>-</w:t>
            </w:r>
          </w:p>
        </w:tc>
        <w:tc>
          <w:tcPr>
            <w:tcW w:w="1627" w:type="dxa"/>
          </w:tcPr>
          <w:p w:rsidR="00054D15" w:rsidRDefault="003820D3">
            <w:pPr>
              <w:jc w:val="center"/>
            </w:pPr>
            <w:r>
              <w:t>-</w:t>
            </w:r>
          </w:p>
        </w:tc>
      </w:tr>
      <w:tr w:rsidR="00054D15" w:rsidRPr="002B0ED0">
        <w:tc>
          <w:tcPr>
            <w:tcW w:w="10239" w:type="dxa"/>
            <w:gridSpan w:val="6"/>
          </w:tcPr>
          <w:p w:rsidR="00054D15" w:rsidRPr="003820D3" w:rsidRDefault="003820D3">
            <w:pPr>
              <w:rPr>
                <w:lang w:val="ru-RU"/>
              </w:rPr>
            </w:pPr>
            <w:r w:rsidRPr="003820D3">
              <w:rPr>
                <w:lang w:val="ru-RU"/>
              </w:rPr>
              <w:t xml:space="preserve">3. </w:t>
            </w:r>
            <w:r w:rsidRPr="008A5B6B">
              <w:rPr>
                <w:sz w:val="28"/>
                <w:lang w:val="ru-RU"/>
              </w:rPr>
              <w:t>Сведения о характерных точках части (частей) границы объекта</w:t>
            </w:r>
          </w:p>
        </w:tc>
      </w:tr>
      <w:tr w:rsidR="002B0ED0">
        <w:tc>
          <w:tcPr>
            <w:tcW w:w="1667" w:type="dxa"/>
          </w:tcPr>
          <w:p w:rsidR="002B0ED0" w:rsidRDefault="002B0ED0" w:rsidP="002B0ED0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2B0ED0" w:rsidRDefault="002B0ED0" w:rsidP="002B0ED0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2B0ED0" w:rsidRDefault="002B0ED0" w:rsidP="002B0ED0">
            <w:pPr>
              <w:jc w:val="center"/>
            </w:pPr>
            <w:r>
              <w:t>3</w:t>
            </w:r>
          </w:p>
        </w:tc>
        <w:tc>
          <w:tcPr>
            <w:tcW w:w="2268" w:type="dxa"/>
          </w:tcPr>
          <w:p w:rsidR="002B0ED0" w:rsidRDefault="002B0ED0" w:rsidP="002B0ED0">
            <w:pPr>
              <w:jc w:val="center"/>
            </w:pPr>
            <w:r>
              <w:t>4</w:t>
            </w:r>
          </w:p>
        </w:tc>
        <w:tc>
          <w:tcPr>
            <w:tcW w:w="1843" w:type="dxa"/>
          </w:tcPr>
          <w:p w:rsidR="002B0ED0" w:rsidRDefault="002B0ED0" w:rsidP="002B0ED0">
            <w:pPr>
              <w:jc w:val="center"/>
            </w:pPr>
            <w:r>
              <w:t>5</w:t>
            </w:r>
          </w:p>
        </w:tc>
        <w:tc>
          <w:tcPr>
            <w:tcW w:w="1627" w:type="dxa"/>
          </w:tcPr>
          <w:p w:rsidR="002B0ED0" w:rsidRDefault="002B0ED0" w:rsidP="002B0ED0">
            <w:pPr>
              <w:jc w:val="center"/>
            </w:pPr>
            <w:r>
              <w:t>6</w:t>
            </w:r>
          </w:p>
        </w:tc>
      </w:tr>
      <w:tr w:rsidR="002B0ED0">
        <w:tc>
          <w:tcPr>
            <w:tcW w:w="1667" w:type="dxa"/>
          </w:tcPr>
          <w:p w:rsidR="002B0ED0" w:rsidRDefault="002B0ED0" w:rsidP="002B0ED0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2B0ED0" w:rsidRDefault="002B0ED0" w:rsidP="002B0ED0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2B0ED0" w:rsidRDefault="002B0ED0" w:rsidP="002B0ED0">
            <w:pPr>
              <w:jc w:val="center"/>
            </w:pPr>
            <w:r>
              <w:t>-</w:t>
            </w:r>
          </w:p>
        </w:tc>
        <w:tc>
          <w:tcPr>
            <w:tcW w:w="2268" w:type="dxa"/>
          </w:tcPr>
          <w:p w:rsidR="002B0ED0" w:rsidRDefault="002B0ED0" w:rsidP="002B0ED0">
            <w:pPr>
              <w:jc w:val="center"/>
            </w:pPr>
            <w:r>
              <w:t>-</w:t>
            </w:r>
          </w:p>
        </w:tc>
        <w:tc>
          <w:tcPr>
            <w:tcW w:w="1843" w:type="dxa"/>
          </w:tcPr>
          <w:p w:rsidR="002B0ED0" w:rsidRDefault="002B0ED0" w:rsidP="002B0ED0">
            <w:pPr>
              <w:jc w:val="center"/>
            </w:pPr>
            <w:r>
              <w:t>-</w:t>
            </w:r>
          </w:p>
        </w:tc>
        <w:tc>
          <w:tcPr>
            <w:tcW w:w="1627" w:type="dxa"/>
          </w:tcPr>
          <w:p w:rsidR="002B0ED0" w:rsidRDefault="002B0ED0" w:rsidP="002B0ED0">
            <w:pPr>
              <w:jc w:val="center"/>
            </w:pPr>
            <w:r>
              <w:t>-</w:t>
            </w:r>
          </w:p>
        </w:tc>
      </w:tr>
    </w:tbl>
    <w:p w:rsidR="00054D15" w:rsidRDefault="003820D3">
      <w:r>
        <w:br w:type="page"/>
      </w:r>
    </w:p>
    <w:p w:rsidR="00054D15" w:rsidRPr="005D76A3" w:rsidRDefault="005D76A3" w:rsidP="005D76A3">
      <w:pPr>
        <w:spacing w:after="0" w:line="360" w:lineRule="auto"/>
        <w:jc w:val="center"/>
        <w:rPr>
          <w:lang w:val="ru-RU"/>
        </w:rPr>
      </w:pPr>
      <w:r w:rsidRPr="005D76A3">
        <w:rPr>
          <w:rStyle w:val="BigStyle"/>
          <w:lang w:val="ru-RU"/>
        </w:rPr>
        <w:lastRenderedPageBreak/>
        <w:t>Раздел 4</w:t>
      </w:r>
    </w:p>
    <w:p w:rsidR="00054D15" w:rsidRPr="005D76A3" w:rsidRDefault="003820D3">
      <w:pPr>
        <w:spacing w:after="0"/>
        <w:jc w:val="center"/>
        <w:rPr>
          <w:lang w:val="ru-RU"/>
        </w:rPr>
      </w:pPr>
      <w:r w:rsidRPr="005D76A3">
        <w:rPr>
          <w:rStyle w:val="BigStyle"/>
          <w:lang w:val="ru-RU"/>
        </w:rPr>
        <w:t xml:space="preserve">План границ объекта – </w:t>
      </w:r>
    </w:p>
    <w:p w:rsidR="00054D15" w:rsidRPr="003820D3" w:rsidRDefault="003820D3">
      <w:pPr>
        <w:spacing w:after="120"/>
        <w:jc w:val="center"/>
        <w:rPr>
          <w:lang w:val="ru-RU"/>
        </w:rPr>
      </w:pPr>
      <w:r w:rsidRPr="003820D3">
        <w:rPr>
          <w:rStyle w:val="BigStyle"/>
          <w:lang w:val="ru-RU"/>
        </w:rPr>
        <w:t xml:space="preserve">памятник природы регионального значения </w:t>
      </w:r>
      <w:r>
        <w:rPr>
          <w:rStyle w:val="BigStyle"/>
          <w:lang w:val="ru-RU"/>
        </w:rPr>
        <w:br/>
      </w:r>
      <w:r w:rsidRPr="003820D3">
        <w:rPr>
          <w:rStyle w:val="BigStyle"/>
          <w:lang w:val="ru-RU"/>
        </w:rPr>
        <w:t>«Ново-Тинчалинская сурковая колония»</w:t>
      </w:r>
    </w:p>
    <w:p w:rsidR="00054D15" w:rsidRDefault="003820D3">
      <w:pPr>
        <w:spacing w:after="80"/>
        <w:jc w:val="center"/>
        <w:rPr>
          <w:lang w:val="ru-RU"/>
        </w:rPr>
      </w:pPr>
      <w:r w:rsidRPr="003820D3">
        <w:rPr>
          <w:lang w:val="ru-RU"/>
        </w:rPr>
        <w:t>Обзорная схема границ объекта</w:t>
      </w:r>
    </w:p>
    <w:p w:rsidR="003820D3" w:rsidRDefault="003820D3">
      <w:pPr>
        <w:spacing w:after="8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73495"/>
            <wp:effectExtent l="0" t="0" r="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Ново_Тинчалинская сурковая колония_обзор_50 000_new.bmp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20D3" w:rsidRPr="005A05AB" w:rsidRDefault="003820D3" w:rsidP="003820D3">
      <w:pPr>
        <w:suppressAutoHyphens/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Масштаб 1 : </w:t>
      </w:r>
      <w:bookmarkStart w:id="0" w:name="масштаб"/>
      <w:r>
        <w:rPr>
          <w:rFonts w:eastAsia="Times New Roman" w:cs="Times New Roman"/>
          <w:bCs/>
          <w:szCs w:val="24"/>
          <w:lang w:val="ru-RU" w:eastAsia="ru-RU"/>
        </w:rPr>
        <w:t>5</w:t>
      </w:r>
      <w:r w:rsidRPr="005A05AB">
        <w:rPr>
          <w:rFonts w:eastAsia="Times New Roman" w:cs="Times New Roman"/>
          <w:bCs/>
          <w:szCs w:val="24"/>
          <w:lang w:val="ru-RU" w:eastAsia="ru-RU"/>
        </w:rPr>
        <w:t>0 000</w:t>
      </w:r>
      <w:bookmarkEnd w:id="0"/>
    </w:p>
    <w:p w:rsidR="003820D3" w:rsidRPr="005A05AB" w:rsidRDefault="003820D3" w:rsidP="003820D3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bookmarkStart w:id="1" w:name="условные"/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</w:t>
      </w:r>
      <w:bookmarkEnd w:id="1"/>
      <w:r w:rsidRPr="005A05AB">
        <w:rPr>
          <w:rFonts w:eastAsia="Times New Roman" w:cs="Times New Roman"/>
          <w:szCs w:val="24"/>
          <w:lang w:val="ru-RU" w:eastAsia="ru-RU"/>
        </w:rPr>
        <w:t>:</w:t>
      </w:r>
    </w:p>
    <w:p w:rsidR="003820D3" w:rsidRPr="005A05AB" w:rsidRDefault="003820D3" w:rsidP="003820D3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8"/>
          <w:szCs w:val="24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251548160" behindDoc="0" locked="0" layoutInCell="0" allowOverlap="1" wp14:anchorId="447E8565" wp14:editId="44D0515A">
                <wp:simplePos x="0" y="0"/>
                <wp:positionH relativeFrom="margin">
                  <wp:posOffset>0</wp:posOffset>
                </wp:positionH>
                <wp:positionV relativeFrom="paragraph">
                  <wp:posOffset>107950</wp:posOffset>
                </wp:positionV>
                <wp:extent cx="468000" cy="0"/>
                <wp:effectExtent l="0" t="0" r="8255" b="0"/>
                <wp:wrapNone/>
                <wp:docPr id="3" name="Прямая соединительная линия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A8D115E" id="Прямая соединительная линия 109" o:spid="_x0000_s1026" style="position:absolute;z-index:251548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8.5pt" to="36.85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" o:allowincell="f" strokecolor="red" strokeweight=".53mm"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Cs w:val="24"/>
          <w:lang w:val="ru-RU" w:eastAsia="ru-RU"/>
        </w:rPr>
        <w:tab/>
        <w:t xml:space="preserve">– </w:t>
      </w:r>
      <w:bookmarkStart w:id="2" w:name="граница_объекта"/>
      <w:r w:rsidRPr="005A05AB">
        <w:rPr>
          <w:rFonts w:eastAsia="Times New Roman" w:cs="Times New Roman"/>
          <w:szCs w:val="24"/>
          <w:lang w:val="ru-RU" w:eastAsia="ru-RU"/>
        </w:rPr>
        <w:t>граница объекта</w:t>
      </w:r>
      <w:bookmarkEnd w:id="2"/>
    </w:p>
    <w:p w:rsidR="003820D3" w:rsidRPr="005A05AB" w:rsidRDefault="003820D3" w:rsidP="003820D3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eastAsia="Calibri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549184" behindDoc="0" locked="0" layoutInCell="1" allowOverlap="1" wp14:anchorId="06CDC57C" wp14:editId="1F1DED15">
                <wp:simplePos x="0" y="0"/>
                <wp:positionH relativeFrom="margin">
                  <wp:posOffset>0</wp:posOffset>
                </wp:positionH>
                <wp:positionV relativeFrom="paragraph">
                  <wp:posOffset>104140</wp:posOffset>
                </wp:positionV>
                <wp:extent cx="467995" cy="635"/>
                <wp:effectExtent l="15240" t="10795" r="12065" b="17145"/>
                <wp:wrapNone/>
                <wp:docPr id="4" name="Прямая соединительная линия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544CB86" id="Прямая соединительная линия 4" o:spid="_x0000_s1026" style="position:absolute;z-index:251549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8.2pt" to="36.8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муниципального района</w:t>
      </w:r>
    </w:p>
    <w:p w:rsidR="003820D3" w:rsidRDefault="003820D3" w:rsidP="003820D3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251550208" behindDoc="0" locked="0" layoutInCell="1" allowOverlap="1" wp14:anchorId="5A1CF999" wp14:editId="24A03A8D">
                <wp:simplePos x="0" y="0"/>
                <wp:positionH relativeFrom="margin">
                  <wp:posOffset>0</wp:posOffset>
                </wp:positionH>
                <wp:positionV relativeFrom="paragraph">
                  <wp:posOffset>97003</wp:posOffset>
                </wp:positionV>
                <wp:extent cx="468000" cy="0"/>
                <wp:effectExtent l="0" t="0" r="8255" b="0"/>
                <wp:wrapNone/>
                <wp:docPr id="5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A52BE9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8482EAD" id="Прямая соединительная линия 2" o:spid="_x0000_s1026" style="position:absolute;z-index:2515502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7.65pt" to="36.85pt,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" strokecolor="#a52be9" strokeweight=".53mm"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>
        <w:rPr>
          <w:rFonts w:eastAsia="Calibri" w:cs="Times New Roman"/>
          <w:lang w:val="ru-RU" w:eastAsia="ru-RU"/>
        </w:rPr>
        <w:t>– граница сельского поселения</w:t>
      </w:r>
    </w:p>
    <w:p w:rsidR="003820D3" w:rsidRDefault="003820D3" w:rsidP="003820D3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>
        <w:rPr>
          <w:rFonts w:ascii="Calibri" w:hAnsi="Calibri" w:cs="Calibri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51232" behindDoc="0" locked="0" layoutInCell="1" allowOverlap="1" wp14:anchorId="31F2F024" wp14:editId="4FF36267">
                <wp:simplePos x="0" y="0"/>
                <wp:positionH relativeFrom="column">
                  <wp:posOffset>0</wp:posOffset>
                </wp:positionH>
                <wp:positionV relativeFrom="paragraph">
                  <wp:posOffset>108011</wp:posOffset>
                </wp:positionV>
                <wp:extent cx="467995" cy="635"/>
                <wp:effectExtent l="0" t="0" r="27305" b="37465"/>
                <wp:wrapNone/>
                <wp:docPr id="6" name="Прямая соединительная линия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prstDash val="lgDashDot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0FBDDA" id="Прямая соединительная линия 6" o:spid="_x0000_s1026" style="position:absolute;z-index:25155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8.5pt" to="36.85pt,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" strokecolor="gray [1629]" strokeweight="1.5pt">
                <v:stroke dashstyle="longDashDotDot"/>
              </v:line>
            </w:pict>
          </mc:Fallback>
        </mc:AlternateContent>
      </w:r>
      <w:r>
        <w:rPr>
          <w:rFonts w:cs="Times New Roman"/>
          <w:lang w:val="ru-RU"/>
        </w:rPr>
        <w:t xml:space="preserve">                        </w:t>
      </w:r>
      <w:r w:rsidRPr="00615430">
        <w:rPr>
          <w:rFonts w:cs="Times New Roman"/>
          <w:lang w:val="ru-RU"/>
        </w:rPr>
        <w:t>– граница населенного пункта</w:t>
      </w:r>
      <w:r>
        <w:rPr>
          <w:rFonts w:cs="Times New Roman"/>
          <w:lang w:val="ru-RU"/>
        </w:rPr>
        <w:t>.</w:t>
      </w:r>
    </w:p>
    <w:p w:rsidR="003820D3" w:rsidRPr="003820D3" w:rsidRDefault="003820D3" w:rsidP="003820D3">
      <w:pPr>
        <w:spacing w:after="80"/>
        <w:rPr>
          <w:lang w:val="ru-RU"/>
        </w:rPr>
      </w:pPr>
    </w:p>
    <w:p w:rsidR="00054D15" w:rsidRPr="003820D3" w:rsidRDefault="003820D3" w:rsidP="005D76A3">
      <w:pPr>
        <w:rPr>
          <w:lang w:val="ru-RU"/>
        </w:rPr>
      </w:pPr>
      <w:r w:rsidRPr="003820D3">
        <w:rPr>
          <w:lang w:val="ru-RU"/>
        </w:rPr>
        <w:br w:type="page"/>
      </w:r>
    </w:p>
    <w:p w:rsidR="00054D15" w:rsidRPr="003820D3" w:rsidRDefault="003820D3">
      <w:pPr>
        <w:spacing w:after="0"/>
        <w:jc w:val="center"/>
        <w:rPr>
          <w:lang w:val="ru-RU"/>
        </w:rPr>
      </w:pPr>
      <w:r w:rsidRPr="003820D3">
        <w:rPr>
          <w:rStyle w:val="BigStyle"/>
          <w:lang w:val="ru-RU"/>
        </w:rPr>
        <w:lastRenderedPageBreak/>
        <w:t xml:space="preserve">План границ объекта – </w:t>
      </w:r>
    </w:p>
    <w:p w:rsidR="00054D15" w:rsidRPr="003820D3" w:rsidRDefault="003820D3" w:rsidP="003820D3">
      <w:pPr>
        <w:spacing w:after="80"/>
        <w:jc w:val="center"/>
        <w:rPr>
          <w:sz w:val="28"/>
          <w:lang w:val="ru-RU"/>
        </w:rPr>
      </w:pPr>
      <w:r w:rsidRPr="003820D3">
        <w:rPr>
          <w:rStyle w:val="BigStyle"/>
          <w:lang w:val="ru-RU"/>
        </w:rPr>
        <w:t xml:space="preserve">памятник природы регионального значения </w:t>
      </w:r>
      <w:r>
        <w:rPr>
          <w:rStyle w:val="BigStyle"/>
          <w:lang w:val="ru-RU"/>
        </w:rPr>
        <w:br/>
      </w:r>
      <w:r w:rsidRPr="003820D3">
        <w:rPr>
          <w:rStyle w:val="BigStyle"/>
          <w:lang w:val="ru-RU"/>
        </w:rPr>
        <w:t>«Ново-Тинчалинская сурковая колония»</w:t>
      </w:r>
    </w:p>
    <w:p w:rsidR="00054D15" w:rsidRDefault="003820D3">
      <w:pPr>
        <w:jc w:val="center"/>
        <w:rPr>
          <w:lang w:val="ru-RU"/>
        </w:rPr>
      </w:pPr>
      <w:r w:rsidRPr="003820D3">
        <w:rPr>
          <w:lang w:val="ru-RU"/>
        </w:rPr>
        <w:t>Лист 1</w:t>
      </w:r>
    </w:p>
    <w:p w:rsidR="003820D3" w:rsidRDefault="003820D3" w:rsidP="003820D3">
      <w:pPr>
        <w:spacing w:after="0" w:line="240" w:lineRule="auto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73495"/>
            <wp:effectExtent l="0" t="0" r="0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Ново_Тинчалинская сурковая колония_лист _5 000_1.bmp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20D3" w:rsidRPr="005A05AB" w:rsidRDefault="003820D3" w:rsidP="003820D3">
      <w:pPr>
        <w:suppressAutoHyphens/>
        <w:spacing w:after="0" w:line="240" w:lineRule="auto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5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3820D3" w:rsidRPr="005A05AB" w:rsidRDefault="003820D3" w:rsidP="003820D3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3820D3" w:rsidRPr="005A05AB" w:rsidRDefault="003820D3" w:rsidP="003820D3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 w:rsidRPr="005A05AB">
        <w:rPr>
          <w:rFonts w:eastAsia="Times New Roman" w:cs="Times New Roman"/>
          <w:sz w:val="18"/>
          <w:szCs w:val="18"/>
          <w:lang w:val="ru-RU" w:eastAsia="ru-RU"/>
        </w:rPr>
        <w:t>1</w:t>
      </w:r>
      <w:r w:rsidRPr="005A05AB">
        <w:rPr>
          <w:rFonts w:eastAsia="Times New Roman" w:cs="Times New Roman"/>
          <w:color w:val="FF0000"/>
          <w:sz w:val="22"/>
          <w:lang w:val="ru-RU" w:eastAsia="ru-RU"/>
        </w:rPr>
        <w:t xml:space="preserve"> 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3820D3" w:rsidRPr="005A05AB" w:rsidRDefault="003820D3" w:rsidP="003820D3">
      <w:pPr>
        <w:tabs>
          <w:tab w:val="left" w:pos="1418"/>
        </w:tabs>
        <w:suppressAutoHyphens/>
        <w:spacing w:after="0" w:line="240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553280" behindDoc="0" locked="0" layoutInCell="0" allowOverlap="1" wp14:anchorId="43B77543" wp14:editId="701A61F4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11" name="Прямая соединительная линия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C7C1A79" id="Прямая соединительная линия 11" o:spid="_x0000_s1026" style="position:absolute;z-index:251553280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3820D3" w:rsidRPr="005A05AB" w:rsidRDefault="003820D3" w:rsidP="003820D3">
      <w:pPr>
        <w:tabs>
          <w:tab w:val="left" w:pos="1418"/>
        </w:tabs>
        <w:suppressAutoHyphens/>
        <w:spacing w:after="0" w:line="240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eastAsia="Calibri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554304" behindDoc="0" locked="0" layoutInCell="1" allowOverlap="1" wp14:anchorId="3F2CCCF2" wp14:editId="34BF2AC5">
                <wp:simplePos x="0" y="0"/>
                <wp:positionH relativeFrom="margin">
                  <wp:posOffset>0</wp:posOffset>
                </wp:positionH>
                <wp:positionV relativeFrom="paragraph">
                  <wp:posOffset>104140</wp:posOffset>
                </wp:positionV>
                <wp:extent cx="467995" cy="635"/>
                <wp:effectExtent l="15240" t="10795" r="12065" b="17145"/>
                <wp:wrapNone/>
                <wp:docPr id="21" name="Прямая соединительная линия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DE35CC6" id="Прямая соединительная линия 21" o:spid="_x0000_s1026" style="position:absolute;z-index:2515543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8.2pt" to="36.8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муниципального района</w:t>
      </w:r>
    </w:p>
    <w:p w:rsidR="003820D3" w:rsidRPr="005A05AB" w:rsidRDefault="003820D3" w:rsidP="003820D3">
      <w:pPr>
        <w:tabs>
          <w:tab w:val="left" w:pos="1418"/>
        </w:tabs>
        <w:suppressAutoHyphens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251555328" behindDoc="0" locked="0" layoutInCell="1" allowOverlap="1" wp14:anchorId="24D88CA7" wp14:editId="2298A847">
                <wp:simplePos x="0" y="0"/>
                <wp:positionH relativeFrom="margin">
                  <wp:posOffset>0</wp:posOffset>
                </wp:positionH>
                <wp:positionV relativeFrom="paragraph">
                  <wp:posOffset>97003</wp:posOffset>
                </wp:positionV>
                <wp:extent cx="468000" cy="0"/>
                <wp:effectExtent l="0" t="0" r="8255" b="0"/>
                <wp:wrapNone/>
                <wp:docPr id="53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A52BE9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83DD5AB" id="Прямая соединительная линия 2" o:spid="_x0000_s1026" style="position:absolute;z-index:2515553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7.65pt" to="36.85pt,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" strokecolor="#a52be9" strokeweight=".53mm"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>
        <w:rPr>
          <w:rFonts w:eastAsia="Calibri" w:cs="Times New Roman"/>
          <w:lang w:val="ru-RU" w:eastAsia="ru-RU"/>
        </w:rPr>
        <w:t>– граница сельского поселения</w:t>
      </w:r>
    </w:p>
    <w:p w:rsidR="003820D3" w:rsidRPr="005A05AB" w:rsidRDefault="003820D3" w:rsidP="003820D3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556352" behindDoc="0" locked="0" layoutInCell="1" allowOverlap="1" wp14:anchorId="557C7BD1" wp14:editId="23A6DA78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9" name="Прямая соединительная линия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9224E5A" id="Прямая соединительная линия 9" o:spid="_x0000_s1026" style="position:absolute;z-index:251556352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552256" behindDoc="0" locked="0" layoutInCell="0" allowOverlap="1" wp14:anchorId="5317E364" wp14:editId="567B5D33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8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3820D3" w:rsidRPr="005A05AB" w:rsidRDefault="003820D3" w:rsidP="003820D3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3820D3" w:rsidRPr="005A05AB" w:rsidRDefault="003820D3" w:rsidP="003820D3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16:14:220104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3820D3" w:rsidRDefault="003820D3" w:rsidP="003820D3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bookmarkStart w:id="3" w:name="номер_участка"/>
      <w:r w:rsidRPr="002B0ED0">
        <w:rPr>
          <w:rFonts w:eastAsia="Times New Roman" w:cs="Times New Roman"/>
          <w:b/>
          <w:color w:val="267300"/>
          <w:w w:val="90"/>
          <w:sz w:val="18"/>
          <w:szCs w:val="16"/>
          <w:lang w:val="ru-RU" w:eastAsia="ru-RU"/>
        </w:rPr>
        <w:t>:</w:t>
      </w:r>
      <w:bookmarkEnd w:id="3"/>
      <w:r w:rsidRPr="002B0ED0">
        <w:rPr>
          <w:rFonts w:eastAsia="Times New Roman" w:cs="Times New Roman"/>
          <w:b/>
          <w:color w:val="267300"/>
          <w:w w:val="90"/>
          <w:sz w:val="18"/>
          <w:szCs w:val="16"/>
          <w:lang w:val="ru-RU" w:eastAsia="ru-RU"/>
        </w:rPr>
        <w:t>140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8C6EBE" w:rsidRDefault="003820D3" w:rsidP="003820D3">
      <w:pPr>
        <w:rPr>
          <w:rFonts w:eastAsia="Times New Roman" w:cs="Times New Roman"/>
          <w:szCs w:val="24"/>
          <w:lang w:val="ru-RU"/>
        </w:rPr>
      </w:pPr>
      <w:bookmarkStart w:id="4" w:name="_GoBack"/>
      <w:r w:rsidRPr="002B0ED0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(16:14:000000:290)</w:t>
      </w:r>
      <w:bookmarkEnd w:id="4"/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>стровый номер единого землепользования.</w:t>
      </w:r>
      <w:r w:rsidR="008C6EBE">
        <w:rPr>
          <w:rFonts w:eastAsia="Times New Roman" w:cs="Times New Roman"/>
          <w:szCs w:val="24"/>
          <w:lang w:val="ru-RU"/>
        </w:rPr>
        <w:t xml:space="preserve"> </w:t>
      </w:r>
    </w:p>
    <w:p w:rsidR="008C6EBE" w:rsidRPr="005A05AB" w:rsidRDefault="008C6EBE" w:rsidP="008C6EBE">
      <w:pPr>
        <w:spacing w:after="0" w:line="360" w:lineRule="auto"/>
        <w:jc w:val="center"/>
        <w:rPr>
          <w:lang w:val="ru-RU"/>
        </w:rPr>
      </w:pPr>
      <w:r>
        <w:rPr>
          <w:rFonts w:eastAsia="Times New Roman" w:cs="Times New Roman"/>
          <w:szCs w:val="24"/>
          <w:lang w:val="ru-RU"/>
        </w:rPr>
        <w:br w:type="page"/>
      </w:r>
    </w:p>
    <w:p w:rsidR="008C6EBE" w:rsidRPr="005A05AB" w:rsidRDefault="008C6EBE" w:rsidP="008C6EBE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8C6EBE" w:rsidRDefault="0085103F" w:rsidP="008C6EBE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8C6EBE">
        <w:rPr>
          <w:rStyle w:val="BigStyle"/>
          <w:lang w:val="ru-RU"/>
        </w:rPr>
        <w:t xml:space="preserve"> природы регионального значения</w:t>
      </w:r>
    </w:p>
    <w:p w:rsidR="008C6EBE" w:rsidRPr="005A05AB" w:rsidRDefault="008C6EBE" w:rsidP="008C6EBE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8C6EBE" w:rsidRPr="005A05AB" w:rsidRDefault="008C6EBE" w:rsidP="008C6EBE">
      <w:pPr>
        <w:spacing w:after="120"/>
        <w:jc w:val="center"/>
        <w:rPr>
          <w:lang w:val="ru-RU"/>
        </w:rPr>
      </w:pPr>
      <w:r>
        <w:rPr>
          <w:lang w:val="ru-RU"/>
        </w:rPr>
        <w:t>Лист 2</w:t>
      </w:r>
    </w:p>
    <w:p w:rsidR="008C6EBE" w:rsidRDefault="008C6EBE" w:rsidP="008C6EBE">
      <w:pPr>
        <w:spacing w:after="0"/>
        <w:jc w:val="center"/>
      </w:pPr>
      <w:r>
        <w:rPr>
          <w:noProof/>
          <w:lang w:val="ru-RU" w:eastAsia="ru-RU"/>
        </w:rPr>
        <w:drawing>
          <wp:inline distT="0" distB="0" distL="0" distR="0">
            <wp:extent cx="6480175" cy="6373495"/>
            <wp:effectExtent l="0" t="0" r="0" b="825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Ново_Тинчалинская сурковая колония_лист _5 000_2.bmp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6EBE" w:rsidRPr="005A05AB" w:rsidRDefault="008C6EBE" w:rsidP="008C6EBE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5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8C6EBE" w:rsidRPr="005A05AB" w:rsidRDefault="008C6EBE" w:rsidP="008C6EBE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8C6EBE" w:rsidRPr="005A05AB" w:rsidRDefault="008C6EBE" w:rsidP="008C6EBE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 w:rsidRPr="005A05AB">
        <w:rPr>
          <w:rFonts w:eastAsia="Times New Roman" w:cs="Times New Roman"/>
          <w:sz w:val="18"/>
          <w:szCs w:val="18"/>
          <w:lang w:val="ru-RU" w:eastAsia="ru-RU"/>
        </w:rPr>
        <w:t>1</w:t>
      </w:r>
      <w:r>
        <w:rPr>
          <w:rFonts w:eastAsia="Times New Roman" w:cs="Times New Roman"/>
          <w:sz w:val="18"/>
          <w:szCs w:val="18"/>
          <w:lang w:val="ru-RU" w:eastAsia="ru-RU"/>
        </w:rPr>
        <w:t>3</w:t>
      </w:r>
      <w:r w:rsidRPr="005A05AB">
        <w:rPr>
          <w:rFonts w:eastAsia="Times New Roman" w:cs="Times New Roman"/>
          <w:color w:val="FF0000"/>
          <w:sz w:val="22"/>
          <w:lang w:val="ru-RU" w:eastAsia="ru-RU"/>
        </w:rPr>
        <w:t xml:space="preserve"> 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8C6EBE" w:rsidRPr="005A05AB" w:rsidRDefault="008C6EBE" w:rsidP="008C6EBE">
      <w:pPr>
        <w:tabs>
          <w:tab w:val="left" w:pos="1418"/>
        </w:tabs>
        <w:suppressAutoHyphens/>
        <w:spacing w:after="0" w:line="240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558400" behindDoc="0" locked="0" layoutInCell="0" allowOverlap="1" wp14:anchorId="4CCC89B2" wp14:editId="5DCB4834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12" name="Прямая соединительная линия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FC4A057" id="Прямая соединительная линия 12" o:spid="_x0000_s1026" style="position:absolute;z-index:251558400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8C6EBE" w:rsidRPr="005A05AB" w:rsidRDefault="008C6EBE" w:rsidP="008C6EBE">
      <w:pPr>
        <w:tabs>
          <w:tab w:val="left" w:pos="1418"/>
        </w:tabs>
        <w:suppressAutoHyphens/>
        <w:spacing w:after="0" w:line="240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eastAsia="Calibri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560448" behindDoc="0" locked="0" layoutInCell="1" allowOverlap="1" wp14:anchorId="5A9DEB39" wp14:editId="7755DEF7">
                <wp:simplePos x="0" y="0"/>
                <wp:positionH relativeFrom="margin">
                  <wp:posOffset>0</wp:posOffset>
                </wp:positionH>
                <wp:positionV relativeFrom="paragraph">
                  <wp:posOffset>104140</wp:posOffset>
                </wp:positionV>
                <wp:extent cx="467995" cy="635"/>
                <wp:effectExtent l="15240" t="10795" r="12065" b="17145"/>
                <wp:wrapNone/>
                <wp:docPr id="22" name="Прямая соединительная линия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C82A48A" id="Прямая соединительная линия 22" o:spid="_x0000_s1026" style="position:absolute;z-index:2515604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8.2pt" to="36.8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муниципального района</w:t>
      </w:r>
    </w:p>
    <w:p w:rsidR="008C6EBE" w:rsidRPr="005A05AB" w:rsidRDefault="008C6EBE" w:rsidP="008C6EBE">
      <w:pPr>
        <w:tabs>
          <w:tab w:val="left" w:pos="1418"/>
        </w:tabs>
        <w:suppressAutoHyphens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251561472" behindDoc="0" locked="0" layoutInCell="1" allowOverlap="1" wp14:anchorId="3457B433" wp14:editId="23A8D5C8">
                <wp:simplePos x="0" y="0"/>
                <wp:positionH relativeFrom="margin">
                  <wp:posOffset>0</wp:posOffset>
                </wp:positionH>
                <wp:positionV relativeFrom="paragraph">
                  <wp:posOffset>97003</wp:posOffset>
                </wp:positionV>
                <wp:extent cx="468000" cy="0"/>
                <wp:effectExtent l="0" t="0" r="8255" b="0"/>
                <wp:wrapNone/>
                <wp:docPr id="54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A52BE9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7C90D76" id="Прямая соединительная линия 2" o:spid="_x0000_s1026" style="position:absolute;z-index:2515614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7.65pt" to="36.85pt,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" strokecolor="#a52be9" strokeweight=".53mm"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>
        <w:rPr>
          <w:rFonts w:eastAsia="Calibri" w:cs="Times New Roman"/>
          <w:lang w:val="ru-RU" w:eastAsia="ru-RU"/>
        </w:rPr>
        <w:t>– граница сельского поселения</w:t>
      </w:r>
    </w:p>
    <w:p w:rsidR="008C6EBE" w:rsidRPr="005A05AB" w:rsidRDefault="008C6EBE" w:rsidP="008C6EBE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559424" behindDoc="0" locked="0" layoutInCell="1" allowOverlap="1" wp14:anchorId="1F1E178D" wp14:editId="607A310C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14" name="Прямая соединительная линия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7E70BE6" id="Прямая соединительная линия 14" o:spid="_x0000_s1026" style="position:absolute;z-index:25155942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557376" behindDoc="0" locked="0" layoutInCell="0" allowOverlap="1" wp14:anchorId="4AB8755F" wp14:editId="217B9973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15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8C6EBE" w:rsidRPr="005A05AB" w:rsidRDefault="008C6EBE" w:rsidP="008C6EBE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8C6EBE" w:rsidRPr="005A05AB" w:rsidRDefault="008C6EBE" w:rsidP="008C6EBE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16:14:220104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8C6EBE" w:rsidRDefault="008C6EBE" w:rsidP="008C6EBE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:159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8C6EBE" w:rsidRDefault="008C6EBE" w:rsidP="008C6EBE">
      <w:pPr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(16:14:000000:290)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>стровый номер единого землепользования.</w:t>
      </w:r>
    </w:p>
    <w:p w:rsidR="008C6EBE" w:rsidRPr="005A05AB" w:rsidRDefault="008C6EBE" w:rsidP="008C6EBE">
      <w:pPr>
        <w:spacing w:after="0" w:line="360" w:lineRule="auto"/>
        <w:jc w:val="center"/>
        <w:rPr>
          <w:lang w:val="ru-RU"/>
        </w:rPr>
      </w:pPr>
      <w:r>
        <w:rPr>
          <w:rFonts w:eastAsia="Times New Roman" w:cs="Times New Roman"/>
          <w:szCs w:val="24"/>
          <w:lang w:val="ru-RU"/>
        </w:rPr>
        <w:br w:type="page"/>
      </w:r>
    </w:p>
    <w:p w:rsidR="008C6EBE" w:rsidRPr="005A05AB" w:rsidRDefault="008C6EBE" w:rsidP="008C6EBE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8C6EBE" w:rsidRDefault="0085103F" w:rsidP="008C6EBE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8C6EBE">
        <w:rPr>
          <w:rStyle w:val="BigStyle"/>
          <w:lang w:val="ru-RU"/>
        </w:rPr>
        <w:t xml:space="preserve"> природы регионального значения</w:t>
      </w:r>
    </w:p>
    <w:p w:rsidR="008C6EBE" w:rsidRPr="005A05AB" w:rsidRDefault="008C6EBE" w:rsidP="008C6EBE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8C6EBE" w:rsidRPr="005A05AB" w:rsidRDefault="008C6EBE" w:rsidP="008C6EBE">
      <w:pPr>
        <w:spacing w:after="120"/>
        <w:jc w:val="center"/>
        <w:rPr>
          <w:lang w:val="ru-RU"/>
        </w:rPr>
      </w:pPr>
      <w:r>
        <w:rPr>
          <w:lang w:val="ru-RU"/>
        </w:rPr>
        <w:t>Лист 3</w:t>
      </w:r>
    </w:p>
    <w:p w:rsidR="008C6EBE" w:rsidRDefault="008C6EBE" w:rsidP="008C6EBE">
      <w:pPr>
        <w:spacing w:after="0"/>
        <w:jc w:val="center"/>
      </w:pPr>
      <w:r>
        <w:rPr>
          <w:noProof/>
          <w:lang w:val="ru-RU" w:eastAsia="ru-RU"/>
        </w:rPr>
        <w:drawing>
          <wp:inline distT="0" distB="0" distL="0" distR="0">
            <wp:extent cx="6480175" cy="6373495"/>
            <wp:effectExtent l="0" t="0" r="0" b="825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Ново_Тинчалинская сурковая колония_лист _5 000_3.bmp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6EBE" w:rsidRPr="005A05AB" w:rsidRDefault="008C6EBE" w:rsidP="008C6EBE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5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8C6EBE" w:rsidRPr="005A05AB" w:rsidRDefault="008C6EBE" w:rsidP="008C6EBE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8C6EBE" w:rsidRPr="005A05AB" w:rsidRDefault="008C6EBE" w:rsidP="008C6EBE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36</w:t>
      </w:r>
      <w:r w:rsidRPr="005A05AB">
        <w:rPr>
          <w:rFonts w:eastAsia="Times New Roman" w:cs="Times New Roman"/>
          <w:color w:val="FF0000"/>
          <w:sz w:val="22"/>
          <w:lang w:val="ru-RU" w:eastAsia="ru-RU"/>
        </w:rPr>
        <w:t xml:space="preserve"> 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8C6EBE" w:rsidRPr="005A05AB" w:rsidRDefault="008C6EBE" w:rsidP="008C6EBE">
      <w:pPr>
        <w:tabs>
          <w:tab w:val="left" w:pos="1418"/>
        </w:tabs>
        <w:suppressAutoHyphens/>
        <w:spacing w:after="0" w:line="240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563520" behindDoc="0" locked="0" layoutInCell="0" allowOverlap="1" wp14:anchorId="7A865D07" wp14:editId="0FABC94F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17" name="Прямая соединительная линия 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FA7BA39" id="Прямая соединительная линия 17" o:spid="_x0000_s1026" style="position:absolute;z-index:251563520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8C6EBE" w:rsidRPr="005A05AB" w:rsidRDefault="008C6EBE" w:rsidP="008C6EBE">
      <w:pPr>
        <w:tabs>
          <w:tab w:val="left" w:pos="1418"/>
        </w:tabs>
        <w:suppressAutoHyphens/>
        <w:spacing w:after="0" w:line="240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eastAsia="Calibri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565568" behindDoc="0" locked="0" layoutInCell="1" allowOverlap="1" wp14:anchorId="4C56A79A" wp14:editId="336898DC">
                <wp:simplePos x="0" y="0"/>
                <wp:positionH relativeFrom="margin">
                  <wp:posOffset>0</wp:posOffset>
                </wp:positionH>
                <wp:positionV relativeFrom="paragraph">
                  <wp:posOffset>104140</wp:posOffset>
                </wp:positionV>
                <wp:extent cx="467995" cy="635"/>
                <wp:effectExtent l="15240" t="10795" r="12065" b="17145"/>
                <wp:wrapNone/>
                <wp:docPr id="23" name="Прямая соединительная линия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21042B" id="Прямая соединительная линия 23" o:spid="_x0000_s1026" style="position:absolute;z-index:2515655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8.2pt" to="36.8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муниципального района</w:t>
      </w:r>
    </w:p>
    <w:p w:rsidR="008C6EBE" w:rsidRPr="005A05AB" w:rsidRDefault="008C6EBE" w:rsidP="008C6EBE">
      <w:pPr>
        <w:tabs>
          <w:tab w:val="left" w:pos="1418"/>
        </w:tabs>
        <w:suppressAutoHyphens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251566592" behindDoc="0" locked="0" layoutInCell="1" allowOverlap="1" wp14:anchorId="4EBD0890" wp14:editId="44FE5195">
                <wp:simplePos x="0" y="0"/>
                <wp:positionH relativeFrom="margin">
                  <wp:posOffset>0</wp:posOffset>
                </wp:positionH>
                <wp:positionV relativeFrom="paragraph">
                  <wp:posOffset>97003</wp:posOffset>
                </wp:positionV>
                <wp:extent cx="468000" cy="0"/>
                <wp:effectExtent l="0" t="0" r="8255" b="0"/>
                <wp:wrapNone/>
                <wp:docPr id="55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A52BE9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B01715B" id="Прямая соединительная линия 2" o:spid="_x0000_s1026" style="position:absolute;z-index:2515665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7.65pt" to="36.85pt,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" strokecolor="#a52be9" strokeweight=".53mm"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>
        <w:rPr>
          <w:rFonts w:eastAsia="Calibri" w:cs="Times New Roman"/>
          <w:lang w:val="ru-RU" w:eastAsia="ru-RU"/>
        </w:rPr>
        <w:t>– граница сельского поселения</w:t>
      </w:r>
    </w:p>
    <w:p w:rsidR="008C6EBE" w:rsidRPr="005A05AB" w:rsidRDefault="008C6EBE" w:rsidP="008C6EBE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564544" behindDoc="0" locked="0" layoutInCell="1" allowOverlap="1" wp14:anchorId="6B8C8FBA" wp14:editId="0A72C12B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18" name="Прямая соединительная линия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46FEA94" id="Прямая соединительная линия 18" o:spid="_x0000_s1026" style="position:absolute;z-index:25156454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562496" behindDoc="0" locked="0" layoutInCell="0" allowOverlap="1" wp14:anchorId="6F6945FE" wp14:editId="34AF0408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19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8C6EBE" w:rsidRPr="005A05AB" w:rsidRDefault="008C6EBE" w:rsidP="008C6EBE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8C6EBE" w:rsidRPr="005A05AB" w:rsidRDefault="008C6EBE" w:rsidP="008C6EBE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16:17:160401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8C6EBE" w:rsidRDefault="008C6EBE" w:rsidP="008C6EBE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:424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8C6EBE" w:rsidRDefault="008C6EBE" w:rsidP="008C6EBE">
      <w:pPr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(16:14:000000:290)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>стровый номер единого землепользования.</w:t>
      </w:r>
    </w:p>
    <w:p w:rsidR="008C6EBE" w:rsidRPr="005A05AB" w:rsidRDefault="008C6EBE" w:rsidP="008C6EBE">
      <w:pPr>
        <w:spacing w:after="0" w:line="360" w:lineRule="auto"/>
        <w:jc w:val="center"/>
        <w:rPr>
          <w:lang w:val="ru-RU"/>
        </w:rPr>
      </w:pPr>
      <w:r>
        <w:rPr>
          <w:rFonts w:eastAsia="Times New Roman" w:cs="Times New Roman"/>
          <w:szCs w:val="24"/>
          <w:lang w:val="ru-RU"/>
        </w:rPr>
        <w:br w:type="page"/>
      </w:r>
    </w:p>
    <w:p w:rsidR="008C6EBE" w:rsidRPr="005A05AB" w:rsidRDefault="008C6EBE" w:rsidP="008C6EBE">
      <w:pPr>
        <w:spacing w:after="0" w:line="240" w:lineRule="auto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8C6EBE" w:rsidRDefault="008C6EBE" w:rsidP="008C6EBE">
      <w:pPr>
        <w:spacing w:after="0" w:line="240" w:lineRule="auto"/>
        <w:jc w:val="center"/>
        <w:rPr>
          <w:rStyle w:val="BigStyle"/>
          <w:lang w:val="ru-RU"/>
        </w:rPr>
      </w:pPr>
      <w:r w:rsidRPr="005A05AB">
        <w:rPr>
          <w:rStyle w:val="BigStyle"/>
          <w:lang w:val="ru-RU"/>
        </w:rPr>
        <w:t>п</w:t>
      </w:r>
      <w:r w:rsidR="0085103F">
        <w:rPr>
          <w:rStyle w:val="BigStyle"/>
          <w:lang w:val="ru-RU"/>
        </w:rPr>
        <w:t>амятник</w:t>
      </w:r>
      <w:r>
        <w:rPr>
          <w:rStyle w:val="BigStyle"/>
          <w:lang w:val="ru-RU"/>
        </w:rPr>
        <w:t xml:space="preserve"> природы регионального значения</w:t>
      </w:r>
    </w:p>
    <w:p w:rsidR="008C6EBE" w:rsidRPr="005A05AB" w:rsidRDefault="008C6EBE" w:rsidP="008C6EBE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8C6EBE" w:rsidRPr="005A05AB" w:rsidRDefault="008C6EBE" w:rsidP="008C6EBE">
      <w:pPr>
        <w:spacing w:after="120" w:line="240" w:lineRule="auto"/>
        <w:jc w:val="center"/>
        <w:rPr>
          <w:lang w:val="ru-RU"/>
        </w:rPr>
      </w:pPr>
      <w:r>
        <w:rPr>
          <w:lang w:val="ru-RU"/>
        </w:rPr>
        <w:t>Лист 4</w:t>
      </w:r>
    </w:p>
    <w:p w:rsidR="008C6EBE" w:rsidRDefault="008C6EBE" w:rsidP="008C6EBE">
      <w:pPr>
        <w:spacing w:after="120"/>
        <w:jc w:val="center"/>
      </w:pPr>
      <w:r>
        <w:rPr>
          <w:noProof/>
          <w:lang w:val="ru-RU" w:eastAsia="ru-RU"/>
        </w:rPr>
        <w:drawing>
          <wp:inline distT="0" distB="0" distL="0" distR="0">
            <wp:extent cx="6480175" cy="6373495"/>
            <wp:effectExtent l="0" t="0" r="0" b="825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Ново_Тинчалинская сурковая колония_лист _5 000_4.bmp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6EBE" w:rsidRPr="005A05AB" w:rsidRDefault="008C6EBE" w:rsidP="008C6EBE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5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8C6EBE" w:rsidRPr="005A05AB" w:rsidRDefault="008C6EBE" w:rsidP="008C6EBE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8C6EBE" w:rsidRPr="005A05AB" w:rsidRDefault="008C6EBE" w:rsidP="008C6EBE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66</w:t>
      </w:r>
      <w:r w:rsidRPr="005A05AB">
        <w:rPr>
          <w:rFonts w:eastAsia="Times New Roman" w:cs="Times New Roman"/>
          <w:color w:val="FF0000"/>
          <w:sz w:val="22"/>
          <w:lang w:val="ru-RU" w:eastAsia="ru-RU"/>
        </w:rPr>
        <w:t xml:space="preserve"> 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8C6EBE" w:rsidRPr="005A05AB" w:rsidRDefault="008C6EBE" w:rsidP="008C6EBE">
      <w:pPr>
        <w:tabs>
          <w:tab w:val="left" w:pos="1418"/>
        </w:tabs>
        <w:suppressAutoHyphens/>
        <w:spacing w:after="0" w:line="240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568640" behindDoc="0" locked="0" layoutInCell="0" allowOverlap="1" wp14:anchorId="74112F6E" wp14:editId="52559319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24" name="Прямая соединительная линия 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F6FD5E3" id="Прямая соединительная линия 24" o:spid="_x0000_s1026" style="position:absolute;z-index:251568640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8C6EBE" w:rsidRPr="005A05AB" w:rsidRDefault="008C6EBE" w:rsidP="008C6EBE">
      <w:pPr>
        <w:tabs>
          <w:tab w:val="left" w:pos="1418"/>
        </w:tabs>
        <w:suppressAutoHyphens/>
        <w:spacing w:after="0" w:line="240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eastAsia="Calibri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570688" behindDoc="0" locked="0" layoutInCell="1" allowOverlap="1" wp14:anchorId="37F8F92E" wp14:editId="657C1E0B">
                <wp:simplePos x="0" y="0"/>
                <wp:positionH relativeFrom="margin">
                  <wp:posOffset>0</wp:posOffset>
                </wp:positionH>
                <wp:positionV relativeFrom="paragraph">
                  <wp:posOffset>104140</wp:posOffset>
                </wp:positionV>
                <wp:extent cx="467995" cy="635"/>
                <wp:effectExtent l="15240" t="10795" r="12065" b="17145"/>
                <wp:wrapNone/>
                <wp:docPr id="25" name="Прямая соединительная линия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6F53071" id="Прямая соединительная линия 25" o:spid="_x0000_s1026" style="position:absolute;z-index:2515706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8.2pt" to="36.8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муниципального района</w:t>
      </w:r>
    </w:p>
    <w:p w:rsidR="008C6EBE" w:rsidRPr="005A05AB" w:rsidRDefault="008C6EBE" w:rsidP="008C6EBE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569664" behindDoc="0" locked="0" layoutInCell="1" allowOverlap="1" wp14:anchorId="65997F02" wp14:editId="4CAA68F6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26" name="Прямая соединительная линия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9CD1BEA" id="Прямая соединительная линия 26" o:spid="_x0000_s1026" style="position:absolute;z-index:25156966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567616" behindDoc="0" locked="0" layoutInCell="0" allowOverlap="1" wp14:anchorId="40897B29" wp14:editId="7546ACE8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27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8C6EBE" w:rsidRPr="005A05AB" w:rsidRDefault="008C6EBE" w:rsidP="008C6EBE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8C6EBE" w:rsidRPr="005A05AB" w:rsidRDefault="008C6EBE" w:rsidP="008C6EBE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16:17:160401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8C6EBE" w:rsidRDefault="008C6EBE" w:rsidP="008C6EBE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:424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8C6EBE" w:rsidRDefault="008C6EBE" w:rsidP="008C6EBE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(16:14:000000:290)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 xml:space="preserve">стровый номер единого землепользования </w:t>
      </w:r>
    </w:p>
    <w:p w:rsidR="008C6EBE" w:rsidRDefault="008C6EBE" w:rsidP="008C6EBE">
      <w:pPr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(2)</w:t>
      </w:r>
      <w:r w:rsidRPr="00703868">
        <w:rPr>
          <w:rFonts w:eastAsia="Times New Roman" w:cs="Times New Roman"/>
          <w:szCs w:val="24"/>
          <w:lang w:val="ru-RU"/>
        </w:rPr>
        <w:tab/>
        <w:t xml:space="preserve">– </w:t>
      </w:r>
      <w:r>
        <w:rPr>
          <w:rFonts w:eastAsia="Times New Roman" w:cs="Times New Roman"/>
          <w:szCs w:val="24"/>
          <w:lang w:val="ru-RU"/>
        </w:rPr>
        <w:t>номер контура многоконтурного земельного участка.</w:t>
      </w:r>
    </w:p>
    <w:p w:rsidR="008C6EBE" w:rsidRPr="005A05AB" w:rsidRDefault="008C6EBE" w:rsidP="008C6EBE">
      <w:pPr>
        <w:spacing w:after="0" w:line="360" w:lineRule="auto"/>
        <w:jc w:val="center"/>
        <w:rPr>
          <w:lang w:val="ru-RU"/>
        </w:rPr>
      </w:pPr>
      <w:r>
        <w:rPr>
          <w:rFonts w:eastAsia="Times New Roman" w:cs="Times New Roman"/>
          <w:szCs w:val="24"/>
          <w:lang w:val="ru-RU"/>
        </w:rPr>
        <w:br w:type="page"/>
      </w:r>
    </w:p>
    <w:p w:rsidR="008C6EBE" w:rsidRPr="005A05AB" w:rsidRDefault="008C6EBE" w:rsidP="008C6EBE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8C6EBE" w:rsidRDefault="0085103F" w:rsidP="008C6EBE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8C6EBE">
        <w:rPr>
          <w:rStyle w:val="BigStyle"/>
          <w:lang w:val="ru-RU"/>
        </w:rPr>
        <w:t xml:space="preserve"> природы регионального значения</w:t>
      </w:r>
    </w:p>
    <w:p w:rsidR="008C6EBE" w:rsidRPr="005A05AB" w:rsidRDefault="008C6EBE" w:rsidP="008C6EBE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8C6EBE" w:rsidRPr="005A05AB" w:rsidRDefault="008C6EBE" w:rsidP="008C6EBE">
      <w:pPr>
        <w:spacing w:after="120"/>
        <w:jc w:val="center"/>
        <w:rPr>
          <w:lang w:val="ru-RU"/>
        </w:rPr>
      </w:pPr>
      <w:r>
        <w:rPr>
          <w:lang w:val="ru-RU"/>
        </w:rPr>
        <w:t>Лист 5</w:t>
      </w:r>
    </w:p>
    <w:p w:rsidR="008C6EBE" w:rsidRDefault="008C6EBE" w:rsidP="008C6EBE">
      <w:pPr>
        <w:spacing w:after="0"/>
        <w:jc w:val="center"/>
      </w:pPr>
      <w:r>
        <w:rPr>
          <w:noProof/>
          <w:lang w:val="ru-RU" w:eastAsia="ru-RU"/>
        </w:rPr>
        <w:drawing>
          <wp:inline distT="0" distB="0" distL="0" distR="0">
            <wp:extent cx="6480175" cy="6373495"/>
            <wp:effectExtent l="0" t="0" r="0" b="825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Ново_Тинчалинская сурковая колония_лист _5 000_5.bmp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6EBE" w:rsidRPr="005A05AB" w:rsidRDefault="008C6EBE" w:rsidP="008C6EBE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5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8C6EBE" w:rsidRPr="005A05AB" w:rsidRDefault="008C6EBE" w:rsidP="008C6EBE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8C6EBE" w:rsidRPr="005A05AB" w:rsidRDefault="008C6EBE" w:rsidP="008C6EBE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86</w:t>
      </w:r>
      <w:r w:rsidRPr="005A05AB">
        <w:rPr>
          <w:rFonts w:eastAsia="Times New Roman" w:cs="Times New Roman"/>
          <w:color w:val="FF0000"/>
          <w:sz w:val="22"/>
          <w:lang w:val="ru-RU" w:eastAsia="ru-RU"/>
        </w:rPr>
        <w:t xml:space="preserve"> 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8C6EBE" w:rsidRPr="00F555DC" w:rsidRDefault="008C6EBE" w:rsidP="008C6EBE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571712" behindDoc="0" locked="0" layoutInCell="0" allowOverlap="1" wp14:anchorId="48FA3C99" wp14:editId="42F392BF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30" name="Прямая соединительная линия 3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766BAEC" id="Прямая соединительная линия 30" o:spid="_x0000_s1026" style="position:absolute;z-index:251571712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572736" behindDoc="0" locked="0" layoutInCell="0" allowOverlap="1" wp14:anchorId="15518913" wp14:editId="74044FA7">
            <wp:simplePos x="0" y="0"/>
            <wp:positionH relativeFrom="margin">
              <wp:posOffset>-48260</wp:posOffset>
            </wp:positionH>
            <wp:positionV relativeFrom="paragraph">
              <wp:posOffset>196850</wp:posOffset>
            </wp:positionV>
            <wp:extent cx="546735" cy="154305"/>
            <wp:effectExtent l="0" t="0" r="0" b="0"/>
            <wp:wrapNone/>
            <wp:docPr id="3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154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</w:p>
    <w:p w:rsidR="008C6EBE" w:rsidRPr="005A05AB" w:rsidRDefault="008C6EBE" w:rsidP="008C6EBE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8C6EBE" w:rsidRPr="005A05AB" w:rsidRDefault="008C6EBE" w:rsidP="008C6EBE">
      <w:pPr>
        <w:tabs>
          <w:tab w:val="left" w:pos="1418"/>
        </w:tabs>
        <w:suppressAutoHyphens/>
        <w:spacing w:after="0" w:line="259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16:14:220102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8C6EBE" w:rsidRDefault="008C6EBE" w:rsidP="008C6EBE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:124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8C6EBE" w:rsidRDefault="008C6EBE" w:rsidP="008C6EBE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(16:14:000000:493)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 xml:space="preserve">стровый номер единого землепользования. </w:t>
      </w:r>
    </w:p>
    <w:p w:rsidR="008C6EBE" w:rsidRDefault="008C6EBE">
      <w:pPr>
        <w:rPr>
          <w:rFonts w:eastAsia="Times New Roman" w:cs="Times New Roman"/>
          <w:szCs w:val="24"/>
          <w:lang w:val="ru-RU"/>
        </w:rPr>
      </w:pPr>
    </w:p>
    <w:p w:rsidR="008C6EBE" w:rsidRDefault="008C6EBE">
      <w:pPr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br w:type="page"/>
      </w:r>
    </w:p>
    <w:p w:rsidR="008C6EBE" w:rsidRPr="005A05AB" w:rsidRDefault="008C6EBE" w:rsidP="008C6EBE">
      <w:pPr>
        <w:spacing w:after="120" w:line="240" w:lineRule="auto"/>
        <w:jc w:val="center"/>
        <w:rPr>
          <w:lang w:val="ru-RU"/>
        </w:rPr>
      </w:pPr>
    </w:p>
    <w:p w:rsidR="008C6EBE" w:rsidRPr="005A05AB" w:rsidRDefault="008C6EBE" w:rsidP="008C6EBE">
      <w:pPr>
        <w:spacing w:after="0" w:line="240" w:lineRule="auto"/>
        <w:jc w:val="center"/>
        <w:rPr>
          <w:lang w:val="ru-RU"/>
        </w:rPr>
      </w:pPr>
      <w:r w:rsidRPr="005A05AB">
        <w:rPr>
          <w:rStyle w:val="BigStyle"/>
          <w:lang w:val="ru-RU"/>
        </w:rPr>
        <w:t xml:space="preserve">План границ объекта – </w:t>
      </w:r>
    </w:p>
    <w:p w:rsidR="008C6EBE" w:rsidRDefault="0085103F" w:rsidP="008C6EBE">
      <w:pPr>
        <w:spacing w:after="0" w:line="240" w:lineRule="auto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8C6EBE">
        <w:rPr>
          <w:rStyle w:val="BigStyle"/>
          <w:lang w:val="ru-RU"/>
        </w:rPr>
        <w:t xml:space="preserve"> природы регионального значения</w:t>
      </w:r>
    </w:p>
    <w:p w:rsidR="008C6EBE" w:rsidRPr="005A05AB" w:rsidRDefault="008C6EBE" w:rsidP="008C6EBE">
      <w:pPr>
        <w:spacing w:after="8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8C6EBE" w:rsidRPr="005A05AB" w:rsidRDefault="008C6EBE" w:rsidP="008C6EBE">
      <w:pPr>
        <w:spacing w:after="80" w:line="240" w:lineRule="auto"/>
        <w:jc w:val="center"/>
        <w:rPr>
          <w:lang w:val="ru-RU"/>
        </w:rPr>
      </w:pPr>
      <w:r>
        <w:rPr>
          <w:lang w:val="ru-RU"/>
        </w:rPr>
        <w:t>Лист 6</w:t>
      </w:r>
    </w:p>
    <w:p w:rsidR="008C6EBE" w:rsidRDefault="008C6EBE" w:rsidP="008C6EBE">
      <w:pPr>
        <w:spacing w:after="120"/>
        <w:jc w:val="center"/>
      </w:pPr>
      <w:r>
        <w:rPr>
          <w:noProof/>
          <w:lang w:val="ru-RU" w:eastAsia="ru-RU"/>
        </w:rPr>
        <w:drawing>
          <wp:inline distT="0" distB="0" distL="0" distR="0">
            <wp:extent cx="6480175" cy="6373495"/>
            <wp:effectExtent l="0" t="0" r="0" b="825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Ново_Тинчалинская сурковая колония_лист _5 000_6.bmp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6EBE" w:rsidRPr="005A05AB" w:rsidRDefault="008C6EBE" w:rsidP="008C6EBE">
      <w:pPr>
        <w:suppressAutoHyphens/>
        <w:spacing w:after="0" w:line="240" w:lineRule="auto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5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8C6EBE" w:rsidRPr="005A05AB" w:rsidRDefault="008C6EBE" w:rsidP="008C6EBE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8C6EBE" w:rsidRPr="005A05AB" w:rsidRDefault="008C6EBE" w:rsidP="008C6EBE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131</w:t>
      </w:r>
      <w:r w:rsidRPr="005A05AB">
        <w:rPr>
          <w:rFonts w:eastAsia="Times New Roman" w:cs="Times New Roman"/>
          <w:color w:val="FF0000"/>
          <w:sz w:val="22"/>
          <w:lang w:val="ru-RU" w:eastAsia="ru-RU"/>
        </w:rPr>
        <w:t xml:space="preserve"> 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8C6EBE" w:rsidRPr="005A05AB" w:rsidRDefault="008C6EBE" w:rsidP="008C6EBE">
      <w:pPr>
        <w:tabs>
          <w:tab w:val="left" w:pos="1418"/>
        </w:tabs>
        <w:suppressAutoHyphens/>
        <w:spacing w:after="0" w:line="240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574784" behindDoc="0" locked="0" layoutInCell="0" allowOverlap="1" wp14:anchorId="6DBA9082" wp14:editId="2946B361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40" name="Прямая соединительная линия 4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1B96611" id="Прямая соединительная линия 40" o:spid="_x0000_s1026" style="position:absolute;z-index:25157478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8C6EBE" w:rsidRPr="005A05AB" w:rsidRDefault="008C6EBE" w:rsidP="008C6EBE">
      <w:pPr>
        <w:tabs>
          <w:tab w:val="left" w:pos="1418"/>
        </w:tabs>
        <w:suppressAutoHyphens/>
        <w:spacing w:after="0" w:line="240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eastAsia="Calibri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576832" behindDoc="0" locked="0" layoutInCell="1" allowOverlap="1" wp14:anchorId="185C564D" wp14:editId="29677515">
                <wp:simplePos x="0" y="0"/>
                <wp:positionH relativeFrom="margin">
                  <wp:posOffset>0</wp:posOffset>
                </wp:positionH>
                <wp:positionV relativeFrom="paragraph">
                  <wp:posOffset>104140</wp:posOffset>
                </wp:positionV>
                <wp:extent cx="467995" cy="635"/>
                <wp:effectExtent l="15240" t="10795" r="12065" b="17145"/>
                <wp:wrapNone/>
                <wp:docPr id="41" name="Прямая соединительная линия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732F390" id="Прямая соединительная линия 41" o:spid="_x0000_s1026" style="position:absolute;z-index:2515768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8.2pt" to="36.8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муниципального района</w:t>
      </w:r>
    </w:p>
    <w:p w:rsidR="008C6EBE" w:rsidRPr="005A05AB" w:rsidRDefault="008C6EBE" w:rsidP="008C6EBE">
      <w:pPr>
        <w:tabs>
          <w:tab w:val="left" w:pos="1418"/>
        </w:tabs>
        <w:suppressAutoHyphens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251577856" behindDoc="0" locked="0" layoutInCell="1" allowOverlap="1" wp14:anchorId="01036772" wp14:editId="7AA43875">
                <wp:simplePos x="0" y="0"/>
                <wp:positionH relativeFrom="margin">
                  <wp:posOffset>0</wp:posOffset>
                </wp:positionH>
                <wp:positionV relativeFrom="paragraph">
                  <wp:posOffset>97003</wp:posOffset>
                </wp:positionV>
                <wp:extent cx="468000" cy="0"/>
                <wp:effectExtent l="0" t="0" r="8255" b="0"/>
                <wp:wrapNone/>
                <wp:docPr id="52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A52BE9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221D7F8" id="Прямая соединительная линия 2" o:spid="_x0000_s1026" style="position:absolute;z-index:2515778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7.65pt" to="36.85pt,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" strokecolor="#a52be9" strokeweight=".53mm"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>
        <w:rPr>
          <w:rFonts w:eastAsia="Calibri" w:cs="Times New Roman"/>
          <w:lang w:val="ru-RU" w:eastAsia="ru-RU"/>
        </w:rPr>
        <w:t>– граница сельского поселения</w:t>
      </w:r>
    </w:p>
    <w:p w:rsidR="008C6EBE" w:rsidRPr="005A05AB" w:rsidRDefault="008C6EBE" w:rsidP="008C6EBE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575808" behindDoc="0" locked="0" layoutInCell="1" allowOverlap="1" wp14:anchorId="0916DB9E" wp14:editId="4CF3E5D5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42" name="Прямая соединительная линия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5E7603A" id="Прямая соединительная линия 42" o:spid="_x0000_s1026" style="position:absolute;z-index:25157580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573760" behindDoc="0" locked="0" layoutInCell="0" allowOverlap="1" wp14:anchorId="43C50760" wp14:editId="78B8D666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4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8C6EBE" w:rsidRPr="005A05AB" w:rsidRDefault="008C6EBE" w:rsidP="008C6EBE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8C6EBE" w:rsidRPr="005A05AB" w:rsidRDefault="008C6EBE" w:rsidP="008C6EBE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16:17:160401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8C6EBE" w:rsidRDefault="008C6EBE" w:rsidP="008C6EBE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:206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8C6EBE" w:rsidRDefault="008C6EBE" w:rsidP="008C6EBE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(16:14:000000:290)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 xml:space="preserve">стровый номер единого землепользования </w:t>
      </w:r>
    </w:p>
    <w:p w:rsidR="008C6EBE" w:rsidRPr="008C6EBE" w:rsidRDefault="008C6EBE" w:rsidP="008C6EBE">
      <w:pPr>
        <w:spacing w:line="240" w:lineRule="auto"/>
        <w:jc w:val="center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(2)</w:t>
      </w:r>
      <w:r w:rsidRPr="00703868">
        <w:rPr>
          <w:rFonts w:eastAsia="Times New Roman" w:cs="Times New Roman"/>
          <w:szCs w:val="24"/>
          <w:lang w:val="ru-RU"/>
        </w:rPr>
        <w:tab/>
        <w:t xml:space="preserve">– </w:t>
      </w:r>
      <w:r>
        <w:rPr>
          <w:rFonts w:eastAsia="Times New Roman" w:cs="Times New Roman"/>
          <w:szCs w:val="24"/>
          <w:lang w:val="ru-RU"/>
        </w:rPr>
        <w:t xml:space="preserve">номер контура многоконтурного земельного участка. </w:t>
      </w:r>
      <w:r>
        <w:rPr>
          <w:rFonts w:eastAsia="Times New Roman" w:cs="Times New Roman"/>
          <w:szCs w:val="24"/>
          <w:lang w:val="ru-RU"/>
        </w:rPr>
        <w:br w:type="page"/>
      </w:r>
    </w:p>
    <w:p w:rsidR="008C6EBE" w:rsidRPr="005A05AB" w:rsidRDefault="008C6EBE" w:rsidP="008C6EBE">
      <w:pPr>
        <w:spacing w:after="0" w:line="240" w:lineRule="auto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8C6EBE" w:rsidRDefault="00F31273" w:rsidP="008C6EBE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8C6EBE">
        <w:rPr>
          <w:rStyle w:val="BigStyle"/>
          <w:lang w:val="ru-RU"/>
        </w:rPr>
        <w:t xml:space="preserve"> природы регионального значения</w:t>
      </w:r>
    </w:p>
    <w:p w:rsidR="008C6EBE" w:rsidRPr="005A05AB" w:rsidRDefault="008C6EBE" w:rsidP="008C6EBE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8C6EBE" w:rsidRPr="005A05AB" w:rsidRDefault="008C6EBE" w:rsidP="008C6EBE">
      <w:pPr>
        <w:spacing w:after="120"/>
        <w:jc w:val="center"/>
        <w:rPr>
          <w:lang w:val="ru-RU"/>
        </w:rPr>
      </w:pPr>
      <w:r>
        <w:rPr>
          <w:lang w:val="ru-RU"/>
        </w:rPr>
        <w:t>Лист 7</w:t>
      </w:r>
    </w:p>
    <w:p w:rsidR="008C6EBE" w:rsidRPr="008C6EBE" w:rsidRDefault="008C6EBE" w:rsidP="008C6EBE">
      <w:pPr>
        <w:spacing w:after="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73495"/>
            <wp:effectExtent l="0" t="0" r="0" b="825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Ново_Тинчалинская сурковая колония_лист _5 000_7.bmp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6EBE" w:rsidRPr="005A05AB" w:rsidRDefault="008C6EBE" w:rsidP="008C6EBE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5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8C6EBE" w:rsidRPr="005A05AB" w:rsidRDefault="008C6EBE" w:rsidP="008C6EBE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8C6EBE" w:rsidRPr="005A05AB" w:rsidRDefault="008C6EBE" w:rsidP="008C6EBE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141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8C6EBE" w:rsidRPr="005A05AB" w:rsidRDefault="008C6EBE" w:rsidP="008C6EBE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584000" behindDoc="0" locked="0" layoutInCell="0" allowOverlap="1" wp14:anchorId="573C3889" wp14:editId="3C51C7D9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46" name="Прямая соединительная линия 4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05C7558" id="Прямая соединительная линия 46" o:spid="_x0000_s1026" style="position:absolute;z-index:251584000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8C6EBE" w:rsidRPr="005A05AB" w:rsidRDefault="008C6EBE" w:rsidP="008C6EBE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251590144" behindDoc="0" locked="0" layoutInCell="1" allowOverlap="1" wp14:anchorId="286C9A3D" wp14:editId="6965D7CC">
                <wp:simplePos x="0" y="0"/>
                <wp:positionH relativeFrom="margin">
                  <wp:posOffset>0</wp:posOffset>
                </wp:positionH>
                <wp:positionV relativeFrom="paragraph">
                  <wp:posOffset>97003</wp:posOffset>
                </wp:positionV>
                <wp:extent cx="468000" cy="0"/>
                <wp:effectExtent l="0" t="0" r="8255" b="0"/>
                <wp:wrapNone/>
                <wp:docPr id="60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A52BE9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0E7C441" id="Прямая соединительная линия 2" o:spid="_x0000_s1026" style="position:absolute;z-index:2515901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7.65pt" to="36.85pt,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" strokecolor="#a52be9" strokeweight=".53mm"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>
        <w:rPr>
          <w:rFonts w:eastAsia="Calibri" w:cs="Times New Roman"/>
          <w:lang w:val="ru-RU" w:eastAsia="ru-RU"/>
        </w:rPr>
        <w:t>– граница сельского поселения</w:t>
      </w:r>
    </w:p>
    <w:p w:rsidR="008C6EBE" w:rsidRPr="005A05AB" w:rsidRDefault="008C6EBE" w:rsidP="008C6EBE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587072" behindDoc="0" locked="0" layoutInCell="1" allowOverlap="1" wp14:anchorId="03148B73" wp14:editId="46366231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48" name="Прямая соединительная линия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70B5ED0" id="Прямая соединительная линия 48" o:spid="_x0000_s1026" style="position:absolute;z-index:251587072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580928" behindDoc="0" locked="0" layoutInCell="0" allowOverlap="1" wp14:anchorId="2F61BA1C" wp14:editId="532D9984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49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8C6EBE" w:rsidRPr="005A05AB" w:rsidRDefault="008C6EBE" w:rsidP="008C6EBE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8C6EBE" w:rsidRPr="005A05AB" w:rsidRDefault="008C6EBE" w:rsidP="008C6EBE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16:14:210102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8C6EBE" w:rsidRDefault="008C6EBE" w:rsidP="008C6EBE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:10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8C6EBE" w:rsidRDefault="008C6EBE" w:rsidP="008C6EBE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(16:14:000000:290)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 xml:space="preserve">стровый номер единого землепользования </w:t>
      </w:r>
    </w:p>
    <w:p w:rsidR="008C6EBE" w:rsidRDefault="008C6EBE" w:rsidP="008C6EBE">
      <w:pPr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(2)</w:t>
      </w:r>
      <w:r w:rsidRPr="00703868">
        <w:rPr>
          <w:rFonts w:eastAsia="Times New Roman" w:cs="Times New Roman"/>
          <w:szCs w:val="24"/>
          <w:lang w:val="ru-RU"/>
        </w:rPr>
        <w:tab/>
        <w:t xml:space="preserve">– </w:t>
      </w:r>
      <w:r>
        <w:rPr>
          <w:rFonts w:eastAsia="Times New Roman" w:cs="Times New Roman"/>
          <w:szCs w:val="24"/>
          <w:lang w:val="ru-RU"/>
        </w:rPr>
        <w:t xml:space="preserve">номер контура многоконтурного земельного участка. </w:t>
      </w:r>
    </w:p>
    <w:p w:rsidR="008C6EBE" w:rsidRPr="005A05AB" w:rsidRDefault="008C6EBE" w:rsidP="008C6EBE">
      <w:pPr>
        <w:spacing w:after="0" w:line="360" w:lineRule="auto"/>
        <w:jc w:val="center"/>
        <w:rPr>
          <w:lang w:val="ru-RU"/>
        </w:rPr>
      </w:pPr>
      <w:r>
        <w:rPr>
          <w:rFonts w:eastAsia="Times New Roman" w:cs="Times New Roman"/>
          <w:szCs w:val="24"/>
          <w:lang w:val="ru-RU"/>
        </w:rPr>
        <w:br w:type="page"/>
      </w:r>
    </w:p>
    <w:p w:rsidR="008C6EBE" w:rsidRPr="005A05AB" w:rsidRDefault="008C6EBE" w:rsidP="008C6EBE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8C6EBE" w:rsidRDefault="00F31273" w:rsidP="008C6EBE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8C6EBE">
        <w:rPr>
          <w:rStyle w:val="BigStyle"/>
          <w:lang w:val="ru-RU"/>
        </w:rPr>
        <w:t xml:space="preserve"> природы регионального значения</w:t>
      </w:r>
    </w:p>
    <w:p w:rsidR="008C6EBE" w:rsidRPr="005A05AB" w:rsidRDefault="008C6EBE" w:rsidP="008C6EBE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8C6EBE" w:rsidRPr="005A05AB" w:rsidRDefault="008C6EBE" w:rsidP="008C6EBE">
      <w:pPr>
        <w:spacing w:after="120"/>
        <w:jc w:val="center"/>
        <w:rPr>
          <w:lang w:val="ru-RU"/>
        </w:rPr>
      </w:pPr>
      <w:r>
        <w:rPr>
          <w:lang w:val="ru-RU"/>
        </w:rPr>
        <w:t>Лист 8</w:t>
      </w:r>
    </w:p>
    <w:p w:rsidR="008C6EBE" w:rsidRDefault="00801E7E" w:rsidP="008C6EBE">
      <w:pPr>
        <w:spacing w:after="0"/>
        <w:jc w:val="center"/>
      </w:pPr>
      <w:r>
        <w:rPr>
          <w:noProof/>
          <w:lang w:val="ru-RU" w:eastAsia="ru-RU"/>
        </w:rPr>
        <w:drawing>
          <wp:inline distT="0" distB="0" distL="0" distR="0">
            <wp:extent cx="6480175" cy="637032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Ново_Тинчалинская сурковая колония_лист _5 000_8.bmp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6EBE" w:rsidRPr="005A05AB" w:rsidRDefault="008C6EBE" w:rsidP="008C6EBE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5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8C6EBE" w:rsidRPr="005A05AB" w:rsidRDefault="008C6EBE" w:rsidP="008C6EBE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8C6EBE" w:rsidRPr="005A05AB" w:rsidRDefault="008C6EBE" w:rsidP="008C6EBE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2</w:t>
      </w:r>
      <w:r w:rsidR="008050A4">
        <w:rPr>
          <w:rFonts w:eastAsia="Times New Roman" w:cs="Times New Roman"/>
          <w:sz w:val="18"/>
          <w:szCs w:val="18"/>
          <w:lang w:val="ru-RU" w:eastAsia="ru-RU"/>
        </w:rPr>
        <w:t>28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8C6EBE" w:rsidRPr="005A05AB" w:rsidRDefault="008C6EBE" w:rsidP="008C6EBE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592192" behindDoc="0" locked="0" layoutInCell="0" allowOverlap="1" wp14:anchorId="2CEA4ADB" wp14:editId="33466CF4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61" name="Прямая соединительная линия 6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30B5B3D" id="Прямая соединительная линия 61" o:spid="_x0000_s1026" style="position:absolute;z-index:251592192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8C6EBE" w:rsidRPr="005A05AB" w:rsidRDefault="008C6EBE" w:rsidP="008C6EBE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eastAsia="Calibri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594240" behindDoc="0" locked="0" layoutInCell="1" allowOverlap="1" wp14:anchorId="2FCEABBA" wp14:editId="269EC54E">
                <wp:simplePos x="0" y="0"/>
                <wp:positionH relativeFrom="margin">
                  <wp:posOffset>0</wp:posOffset>
                </wp:positionH>
                <wp:positionV relativeFrom="paragraph">
                  <wp:posOffset>104140</wp:posOffset>
                </wp:positionV>
                <wp:extent cx="467995" cy="635"/>
                <wp:effectExtent l="15240" t="10795" r="12065" b="17145"/>
                <wp:wrapNone/>
                <wp:docPr id="62" name="Прямая соединительная линия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316BC66" id="Прямая соединительная линия 62" o:spid="_x0000_s1026" style="position:absolute;z-index:251594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8.2pt" to="36.8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муниципального района</w:t>
      </w:r>
    </w:p>
    <w:p w:rsidR="008C6EBE" w:rsidRPr="005A05AB" w:rsidRDefault="008C6EBE" w:rsidP="008C6EBE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593216" behindDoc="0" locked="0" layoutInCell="1" allowOverlap="1" wp14:anchorId="340406CC" wp14:editId="19858233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64" name="Прямая соединительная линия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AF2DF5F" id="Прямая соединительная линия 64" o:spid="_x0000_s1026" style="position:absolute;z-index:251593216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591168" behindDoc="0" locked="0" layoutInCell="0" allowOverlap="1" wp14:anchorId="31E099F2" wp14:editId="107EB454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65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8C6EBE" w:rsidRPr="005A05AB" w:rsidRDefault="008C6EBE" w:rsidP="008C6EBE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8C6EBE" w:rsidRPr="005A05AB" w:rsidRDefault="008C6EBE" w:rsidP="008C6EBE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16:17:160401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8C6EBE" w:rsidRDefault="008C6EBE" w:rsidP="008C6EBE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:199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8C6EBE" w:rsidRDefault="008C6EBE" w:rsidP="008C6EBE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(16:14:000000:283)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 xml:space="preserve">стровый номер единого землепользования </w:t>
      </w:r>
    </w:p>
    <w:p w:rsidR="008050A4" w:rsidRDefault="008C6EBE" w:rsidP="008C6EBE">
      <w:pPr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(1)</w:t>
      </w:r>
      <w:r w:rsidRPr="00703868">
        <w:rPr>
          <w:rFonts w:eastAsia="Times New Roman" w:cs="Times New Roman"/>
          <w:szCs w:val="24"/>
          <w:lang w:val="ru-RU"/>
        </w:rPr>
        <w:tab/>
        <w:t xml:space="preserve">– </w:t>
      </w:r>
      <w:r>
        <w:rPr>
          <w:rFonts w:eastAsia="Times New Roman" w:cs="Times New Roman"/>
          <w:szCs w:val="24"/>
          <w:lang w:val="ru-RU"/>
        </w:rPr>
        <w:t>номер контура многоконтурного земельного участка.</w:t>
      </w:r>
    </w:p>
    <w:p w:rsidR="008050A4" w:rsidRPr="005A05AB" w:rsidRDefault="008050A4" w:rsidP="008050A4">
      <w:pPr>
        <w:spacing w:after="0" w:line="360" w:lineRule="auto"/>
        <w:jc w:val="center"/>
        <w:rPr>
          <w:lang w:val="ru-RU"/>
        </w:rPr>
      </w:pPr>
      <w:r>
        <w:rPr>
          <w:rFonts w:eastAsia="Times New Roman" w:cs="Times New Roman"/>
          <w:szCs w:val="24"/>
          <w:lang w:val="ru-RU"/>
        </w:rPr>
        <w:br w:type="page"/>
      </w:r>
    </w:p>
    <w:p w:rsidR="008050A4" w:rsidRPr="005A05AB" w:rsidRDefault="008050A4" w:rsidP="008050A4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8050A4" w:rsidRDefault="00F31273" w:rsidP="008050A4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8050A4">
        <w:rPr>
          <w:rStyle w:val="BigStyle"/>
          <w:lang w:val="ru-RU"/>
        </w:rPr>
        <w:t xml:space="preserve"> природы регионального значения</w:t>
      </w:r>
    </w:p>
    <w:p w:rsidR="008050A4" w:rsidRPr="005A05AB" w:rsidRDefault="008050A4" w:rsidP="008050A4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8050A4" w:rsidRPr="005A05AB" w:rsidRDefault="008050A4" w:rsidP="008050A4">
      <w:pPr>
        <w:spacing w:after="120"/>
        <w:jc w:val="center"/>
        <w:rPr>
          <w:lang w:val="ru-RU"/>
        </w:rPr>
      </w:pPr>
      <w:r>
        <w:rPr>
          <w:lang w:val="ru-RU"/>
        </w:rPr>
        <w:t>Лист 9</w:t>
      </w:r>
    </w:p>
    <w:p w:rsidR="008050A4" w:rsidRDefault="008050A4" w:rsidP="008050A4">
      <w:pPr>
        <w:spacing w:after="0"/>
        <w:jc w:val="center"/>
      </w:pPr>
      <w:r>
        <w:rPr>
          <w:noProof/>
          <w:lang w:val="ru-RU" w:eastAsia="ru-RU"/>
        </w:rPr>
        <w:drawing>
          <wp:inline distT="0" distB="0" distL="0" distR="0">
            <wp:extent cx="6480175" cy="6370320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Ново_Тинчалинская сурковая колония_лист _5 000_9.bmp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50A4" w:rsidRPr="005A05AB" w:rsidRDefault="008050A4" w:rsidP="008050A4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5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8050A4" w:rsidRPr="005A05AB" w:rsidRDefault="008050A4" w:rsidP="008050A4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8050A4" w:rsidRPr="005A05AB" w:rsidRDefault="008050A4" w:rsidP="008050A4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295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8050A4" w:rsidRPr="005A05AB" w:rsidRDefault="008050A4" w:rsidP="008050A4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596288" behindDoc="0" locked="0" layoutInCell="0" allowOverlap="1" wp14:anchorId="0F078041" wp14:editId="2DCFE75A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67" name="Прямая соединительная линия 6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9DED0CA" id="Прямая соединительная линия 67" o:spid="_x0000_s1026" style="position:absolute;z-index:25159628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8050A4" w:rsidRPr="005A05AB" w:rsidRDefault="008050A4" w:rsidP="008050A4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eastAsia="Calibri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598336" behindDoc="0" locked="0" layoutInCell="1" allowOverlap="1" wp14:anchorId="1BEB21D8" wp14:editId="267E0D26">
                <wp:simplePos x="0" y="0"/>
                <wp:positionH relativeFrom="margin">
                  <wp:posOffset>0</wp:posOffset>
                </wp:positionH>
                <wp:positionV relativeFrom="paragraph">
                  <wp:posOffset>104140</wp:posOffset>
                </wp:positionV>
                <wp:extent cx="467995" cy="635"/>
                <wp:effectExtent l="15240" t="10795" r="12065" b="17145"/>
                <wp:wrapNone/>
                <wp:docPr id="68" name="Прямая соединительная линия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EDDAD1B" id="Прямая соединительная линия 68" o:spid="_x0000_s1026" style="position:absolute;z-index:251598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8.2pt" to="36.8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муниципального района</w:t>
      </w:r>
    </w:p>
    <w:p w:rsidR="008050A4" w:rsidRPr="005A05AB" w:rsidRDefault="008050A4" w:rsidP="008050A4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597312" behindDoc="0" locked="0" layoutInCell="1" allowOverlap="1" wp14:anchorId="4CCB2EB0" wp14:editId="29CB0582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70" name="Прямая соединительная линия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5D63435" id="Прямая соединительная линия 70" o:spid="_x0000_s1026" style="position:absolute;z-index:251597312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595264" behindDoc="0" locked="0" layoutInCell="0" allowOverlap="1" wp14:anchorId="6C9F1175" wp14:editId="2D6DAF6A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71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8050A4" w:rsidRPr="005A05AB" w:rsidRDefault="008050A4" w:rsidP="008050A4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8050A4" w:rsidRPr="005A05AB" w:rsidRDefault="008050A4" w:rsidP="008050A4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16:17:160401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8050A4" w:rsidRDefault="008050A4" w:rsidP="008050A4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:199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8050A4" w:rsidRDefault="008050A4" w:rsidP="008050A4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(16:14:000000:283)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 xml:space="preserve">стровый номер единого землепользования </w:t>
      </w:r>
    </w:p>
    <w:p w:rsidR="008050A4" w:rsidRDefault="008050A4" w:rsidP="008050A4">
      <w:pPr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(1)</w:t>
      </w:r>
      <w:r w:rsidRPr="00703868">
        <w:rPr>
          <w:rFonts w:eastAsia="Times New Roman" w:cs="Times New Roman"/>
          <w:szCs w:val="24"/>
          <w:lang w:val="ru-RU"/>
        </w:rPr>
        <w:tab/>
        <w:t xml:space="preserve">– </w:t>
      </w:r>
      <w:r>
        <w:rPr>
          <w:rFonts w:eastAsia="Times New Roman" w:cs="Times New Roman"/>
          <w:szCs w:val="24"/>
          <w:lang w:val="ru-RU"/>
        </w:rPr>
        <w:t>номер контура многоконтурного земельного участка</w:t>
      </w:r>
      <w:r>
        <w:rPr>
          <w:rFonts w:eastAsia="Times New Roman" w:cs="Times New Roman"/>
          <w:szCs w:val="24"/>
          <w:lang w:val="ru-RU" w:eastAsia="ru-RU"/>
        </w:rPr>
        <w:t>.</w:t>
      </w:r>
    </w:p>
    <w:p w:rsidR="008050A4" w:rsidRPr="005A05AB" w:rsidRDefault="008050A4" w:rsidP="008050A4">
      <w:pPr>
        <w:spacing w:after="0" w:line="360" w:lineRule="auto"/>
        <w:jc w:val="center"/>
        <w:rPr>
          <w:lang w:val="ru-RU"/>
        </w:rPr>
      </w:pPr>
      <w:r>
        <w:rPr>
          <w:rFonts w:eastAsia="Times New Roman" w:cs="Times New Roman"/>
          <w:szCs w:val="24"/>
          <w:lang w:val="ru-RU" w:eastAsia="ru-RU"/>
        </w:rPr>
        <w:br w:type="page"/>
      </w:r>
    </w:p>
    <w:p w:rsidR="008050A4" w:rsidRPr="005A05AB" w:rsidRDefault="008050A4" w:rsidP="008050A4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8050A4" w:rsidRDefault="00F31273" w:rsidP="008050A4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8050A4">
        <w:rPr>
          <w:rStyle w:val="BigStyle"/>
          <w:lang w:val="ru-RU"/>
        </w:rPr>
        <w:t xml:space="preserve"> природы регионального значения</w:t>
      </w:r>
    </w:p>
    <w:p w:rsidR="008050A4" w:rsidRPr="005A05AB" w:rsidRDefault="008050A4" w:rsidP="008050A4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8050A4" w:rsidRPr="005A05AB" w:rsidRDefault="008050A4" w:rsidP="008050A4">
      <w:pPr>
        <w:spacing w:after="120"/>
        <w:jc w:val="center"/>
        <w:rPr>
          <w:lang w:val="ru-RU"/>
        </w:rPr>
      </w:pPr>
      <w:r>
        <w:rPr>
          <w:lang w:val="ru-RU"/>
        </w:rPr>
        <w:t>Лист 10</w:t>
      </w:r>
    </w:p>
    <w:p w:rsidR="008050A4" w:rsidRDefault="008050A4" w:rsidP="008050A4">
      <w:pPr>
        <w:spacing w:after="0"/>
        <w:jc w:val="center"/>
      </w:pPr>
      <w:r>
        <w:rPr>
          <w:noProof/>
          <w:lang w:val="ru-RU" w:eastAsia="ru-RU"/>
        </w:rPr>
        <w:drawing>
          <wp:inline distT="0" distB="0" distL="0" distR="0">
            <wp:extent cx="6480175" cy="6370320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Ново_Тинчалинская сурковая колония_лист _5 000_10.bmp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50A4" w:rsidRPr="005A05AB" w:rsidRDefault="008050A4" w:rsidP="008050A4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5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8050A4" w:rsidRPr="005A05AB" w:rsidRDefault="008050A4" w:rsidP="008050A4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8050A4" w:rsidRPr="005A05AB" w:rsidRDefault="008050A4" w:rsidP="008050A4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376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8050A4" w:rsidRPr="00391A11" w:rsidRDefault="008050A4" w:rsidP="008050A4">
      <w:pPr>
        <w:tabs>
          <w:tab w:val="left" w:pos="1418"/>
        </w:tabs>
        <w:suppressAutoHyphens/>
        <w:spacing w:after="0" w:line="259" w:lineRule="auto"/>
        <w:outlineLvl w:val="0"/>
        <w:rPr>
          <w:rFonts w:eastAsia="Times New Roman" w:cs="Times New Roman"/>
          <w:szCs w:val="24"/>
          <w:lang w:val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00384" behindDoc="0" locked="0" layoutInCell="0" allowOverlap="1" wp14:anchorId="01E4764A" wp14:editId="349AB47F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73" name="Прямая соединительная линия 7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9CEE477" id="Прямая соединительная линия 73" o:spid="_x0000_s1026" style="position:absolute;z-index:25160038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8050A4" w:rsidRPr="00391A11" w:rsidRDefault="008050A4" w:rsidP="008050A4">
      <w:pPr>
        <w:tabs>
          <w:tab w:val="left" w:pos="1418"/>
        </w:tabs>
        <w:autoSpaceDE w:val="0"/>
        <w:autoSpaceDN w:val="0"/>
        <w:adjustRightInd w:val="0"/>
        <w:spacing w:after="0"/>
        <w:outlineLvl w:val="0"/>
        <w:rPr>
          <w:rFonts w:cs="Times New Roman"/>
          <w:lang w:val="ru-RU"/>
        </w:rPr>
      </w:pPr>
      <w:r>
        <w:rPr>
          <w:rFonts w:ascii="Calibri" w:hAnsi="Calibri" w:cs="Calibri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02432" behindDoc="0" locked="0" layoutInCell="1" allowOverlap="1" wp14:anchorId="2E0B4E26" wp14:editId="02C1C267">
                <wp:simplePos x="0" y="0"/>
                <wp:positionH relativeFrom="column">
                  <wp:posOffset>5715</wp:posOffset>
                </wp:positionH>
                <wp:positionV relativeFrom="paragraph">
                  <wp:posOffset>112395</wp:posOffset>
                </wp:positionV>
                <wp:extent cx="467995" cy="635"/>
                <wp:effectExtent l="15240" t="17145" r="12065" b="10795"/>
                <wp:wrapNone/>
                <wp:docPr id="79" name="Прямая соединительная линия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65000"/>
                              <a:lumOff val="35000"/>
                            </a:schemeClr>
                          </a:solidFill>
                          <a:prstDash val="lgDashDot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D5B088F" id="Прямая соединительная линия 79" o:spid="_x0000_s1026" style="position:absolute;z-index:25160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45pt,8.85pt" to="37.3pt,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" strokecolor="#5a5a5a [2109]" strokeweight="1.5pt">
                <v:stroke dashstyle="longDashDotDot"/>
              </v:line>
            </w:pict>
          </mc:Fallback>
        </mc:AlternateContent>
      </w:r>
      <w:r w:rsidRPr="00391A11">
        <w:rPr>
          <w:rFonts w:cs="Times New Roman"/>
          <w:lang w:val="ru-RU"/>
        </w:rPr>
        <w:tab/>
        <w:t>– граница населенного пункта</w:t>
      </w:r>
    </w:p>
    <w:p w:rsidR="008050A4" w:rsidRPr="005A05AB" w:rsidRDefault="008050A4" w:rsidP="008050A4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01408" behindDoc="0" locked="0" layoutInCell="1" allowOverlap="1" wp14:anchorId="5E4B9E8A" wp14:editId="160E0C06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76" name="Прямая соединительная линия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2F918C4" id="Прямая соединительная линия 76" o:spid="_x0000_s1026" style="position:absolute;z-index:25160140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599360" behindDoc="0" locked="0" layoutInCell="0" allowOverlap="1" wp14:anchorId="33EFFE46" wp14:editId="18FA90D5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77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8050A4" w:rsidRPr="005A05AB" w:rsidRDefault="008050A4" w:rsidP="008050A4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8050A4" w:rsidRPr="005A05AB" w:rsidRDefault="008050A4" w:rsidP="008050A4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16:14:210105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8050A4" w:rsidRDefault="008050A4" w:rsidP="008050A4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:103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8050A4" w:rsidRDefault="008050A4" w:rsidP="008050A4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(16:14:000000:283)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 xml:space="preserve">стровый номер единого землепользования </w:t>
      </w:r>
    </w:p>
    <w:p w:rsidR="008050A4" w:rsidRDefault="008050A4" w:rsidP="008C6EBE">
      <w:pPr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(3)</w:t>
      </w:r>
      <w:r w:rsidRPr="00703868">
        <w:rPr>
          <w:rFonts w:eastAsia="Times New Roman" w:cs="Times New Roman"/>
          <w:szCs w:val="24"/>
          <w:lang w:val="ru-RU"/>
        </w:rPr>
        <w:tab/>
        <w:t xml:space="preserve">– </w:t>
      </w:r>
      <w:r>
        <w:rPr>
          <w:rFonts w:eastAsia="Times New Roman" w:cs="Times New Roman"/>
          <w:szCs w:val="24"/>
          <w:lang w:val="ru-RU"/>
        </w:rPr>
        <w:t>номер контура многоконтурного земельного участка.</w:t>
      </w:r>
    </w:p>
    <w:p w:rsidR="008050A4" w:rsidRPr="005A05AB" w:rsidRDefault="008050A4" w:rsidP="008050A4">
      <w:pPr>
        <w:spacing w:after="0" w:line="360" w:lineRule="auto"/>
        <w:jc w:val="center"/>
        <w:rPr>
          <w:lang w:val="ru-RU"/>
        </w:rPr>
      </w:pPr>
      <w:r>
        <w:rPr>
          <w:rFonts w:eastAsia="Times New Roman" w:cs="Times New Roman"/>
          <w:szCs w:val="24"/>
          <w:lang w:val="ru-RU" w:eastAsia="ru-RU"/>
        </w:rPr>
        <w:br w:type="page"/>
      </w:r>
    </w:p>
    <w:p w:rsidR="008050A4" w:rsidRPr="005A05AB" w:rsidRDefault="008050A4" w:rsidP="008050A4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8050A4" w:rsidRDefault="00F31273" w:rsidP="008050A4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8050A4">
        <w:rPr>
          <w:rStyle w:val="BigStyle"/>
          <w:lang w:val="ru-RU"/>
        </w:rPr>
        <w:t xml:space="preserve"> природы регионального значения</w:t>
      </w:r>
    </w:p>
    <w:p w:rsidR="008050A4" w:rsidRPr="005A05AB" w:rsidRDefault="008050A4" w:rsidP="008050A4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8050A4" w:rsidRPr="005A05AB" w:rsidRDefault="008050A4" w:rsidP="008050A4">
      <w:pPr>
        <w:spacing w:after="120"/>
        <w:jc w:val="center"/>
        <w:rPr>
          <w:lang w:val="ru-RU"/>
        </w:rPr>
      </w:pPr>
      <w:r>
        <w:rPr>
          <w:lang w:val="ru-RU"/>
        </w:rPr>
        <w:t>Выноска 1</w:t>
      </w:r>
    </w:p>
    <w:p w:rsidR="008050A4" w:rsidRDefault="008050A4" w:rsidP="008050A4">
      <w:pPr>
        <w:spacing w:after="0"/>
        <w:jc w:val="center"/>
      </w:pPr>
      <w:r>
        <w:rPr>
          <w:noProof/>
          <w:lang w:val="ru-RU" w:eastAsia="ru-RU"/>
        </w:rPr>
        <w:drawing>
          <wp:inline distT="0" distB="0" distL="0" distR="0">
            <wp:extent cx="6480175" cy="6373495"/>
            <wp:effectExtent l="0" t="0" r="0" b="825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Ново_Тинчалинская сурковая колония_выноски_1 000_41.bmp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50A4" w:rsidRPr="005A05AB" w:rsidRDefault="008050A4" w:rsidP="008050A4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1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8050A4" w:rsidRPr="005A05AB" w:rsidRDefault="008050A4" w:rsidP="008050A4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8050A4" w:rsidRPr="005A05AB" w:rsidRDefault="008050A4" w:rsidP="008050A4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388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8050A4" w:rsidRPr="00F13907" w:rsidRDefault="008050A4" w:rsidP="008050A4">
      <w:pPr>
        <w:tabs>
          <w:tab w:val="left" w:pos="1418"/>
        </w:tabs>
        <w:suppressAutoHyphens/>
        <w:spacing w:after="0" w:line="259" w:lineRule="auto"/>
        <w:outlineLvl w:val="0"/>
        <w:rPr>
          <w:rFonts w:cs="Times New Roman"/>
          <w:lang w:val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04480" behindDoc="0" locked="0" layoutInCell="0" allowOverlap="1" wp14:anchorId="389666F4" wp14:editId="7CF86C1D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80" name="Прямая соединительная линия 8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84F0D50" id="Прямая соединительная линия 80" o:spid="_x0000_s1026" style="position:absolute;z-index:251604480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603456" behindDoc="0" locked="0" layoutInCell="0" allowOverlap="1" wp14:anchorId="61588DB1" wp14:editId="1D40B491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8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050A4" w:rsidRPr="005A05AB" w:rsidRDefault="008050A4" w:rsidP="008050A4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8050A4" w:rsidRPr="005A05AB" w:rsidRDefault="008050A4" w:rsidP="008050A4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16:14:210102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8050A4" w:rsidRDefault="008050A4" w:rsidP="008050A4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:45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8050A4" w:rsidRDefault="008050A4" w:rsidP="008050A4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(16:14:000000:283)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 xml:space="preserve">стровый номер единого землепользования. </w:t>
      </w:r>
    </w:p>
    <w:p w:rsidR="008050A4" w:rsidRDefault="008050A4">
      <w:pPr>
        <w:rPr>
          <w:rFonts w:eastAsia="Times New Roman" w:cs="Times New Roman"/>
          <w:szCs w:val="24"/>
          <w:lang w:val="ru-RU" w:eastAsia="ru-RU"/>
        </w:rPr>
      </w:pPr>
    </w:p>
    <w:p w:rsidR="008050A4" w:rsidRDefault="008050A4">
      <w:pPr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szCs w:val="24"/>
          <w:lang w:val="ru-RU" w:eastAsia="ru-RU"/>
        </w:rPr>
        <w:br w:type="page"/>
      </w:r>
    </w:p>
    <w:p w:rsidR="008050A4" w:rsidRPr="005A05AB" w:rsidRDefault="008050A4" w:rsidP="008050A4">
      <w:pPr>
        <w:spacing w:after="0" w:line="360" w:lineRule="auto"/>
        <w:jc w:val="center"/>
        <w:rPr>
          <w:lang w:val="ru-RU"/>
        </w:rPr>
      </w:pPr>
    </w:p>
    <w:p w:rsidR="008050A4" w:rsidRPr="005A05AB" w:rsidRDefault="008050A4" w:rsidP="008050A4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t xml:space="preserve">План границ объекта – </w:t>
      </w:r>
    </w:p>
    <w:p w:rsidR="008050A4" w:rsidRDefault="00F31273" w:rsidP="008050A4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8050A4">
        <w:rPr>
          <w:rStyle w:val="BigStyle"/>
          <w:lang w:val="ru-RU"/>
        </w:rPr>
        <w:t xml:space="preserve"> природы регионального значения</w:t>
      </w:r>
    </w:p>
    <w:p w:rsidR="008050A4" w:rsidRPr="005A05AB" w:rsidRDefault="008050A4" w:rsidP="008050A4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8050A4" w:rsidRPr="005A05AB" w:rsidRDefault="008050A4" w:rsidP="008050A4">
      <w:pPr>
        <w:spacing w:after="120"/>
        <w:jc w:val="center"/>
        <w:rPr>
          <w:lang w:val="ru-RU"/>
        </w:rPr>
      </w:pPr>
      <w:r>
        <w:rPr>
          <w:lang w:val="ru-RU"/>
        </w:rPr>
        <w:t>Выноска 2</w:t>
      </w:r>
    </w:p>
    <w:p w:rsidR="008050A4" w:rsidRDefault="008050A4" w:rsidP="008050A4">
      <w:pPr>
        <w:spacing w:after="0"/>
        <w:jc w:val="center"/>
      </w:pPr>
      <w:r>
        <w:rPr>
          <w:noProof/>
          <w:lang w:val="ru-RU" w:eastAsia="ru-RU"/>
        </w:rPr>
        <w:drawing>
          <wp:inline distT="0" distB="0" distL="0" distR="0">
            <wp:extent cx="6480175" cy="6373495"/>
            <wp:effectExtent l="0" t="0" r="0" b="825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Ново_Тинчалинская сурковая колония_выноски_1 000_42.bmp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50A4" w:rsidRPr="005A05AB" w:rsidRDefault="008050A4" w:rsidP="008050A4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1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8050A4" w:rsidRPr="005A05AB" w:rsidRDefault="008050A4" w:rsidP="008050A4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8050A4" w:rsidRPr="005A05AB" w:rsidRDefault="008050A4" w:rsidP="008050A4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416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8050A4" w:rsidRPr="00391A11" w:rsidRDefault="008050A4" w:rsidP="008050A4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cs="Times New Roman"/>
          <w:lang w:val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05504" behindDoc="0" locked="0" layoutInCell="0" allowOverlap="1" wp14:anchorId="38DD4113" wp14:editId="1B1653CA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88" name="Прямая соединительная линия 8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DE6BE1F" id="Прямая соединительная линия 88" o:spid="_x0000_s1026" style="position:absolute;z-index:25160550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8050A4" w:rsidRPr="005A05AB" w:rsidRDefault="008050A4" w:rsidP="008050A4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07552" behindDoc="0" locked="0" layoutInCell="1" allowOverlap="1" wp14:anchorId="429936B6" wp14:editId="0AD4C527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104" name="Прямая соединительная линия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4CF51EE" id="Прямая соединительная линия 104" o:spid="_x0000_s1026" style="position:absolute;z-index:251607552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606528" behindDoc="0" locked="0" layoutInCell="0" allowOverlap="1" wp14:anchorId="1F9C2543" wp14:editId="444E48BE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105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8050A4" w:rsidRPr="005A05AB" w:rsidRDefault="008050A4" w:rsidP="008050A4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8050A4" w:rsidRPr="005A05AB" w:rsidRDefault="008050A4" w:rsidP="008050A4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16:14:210301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8050A4" w:rsidRDefault="008050A4" w:rsidP="008050A4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:11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8050A4" w:rsidRDefault="008050A4" w:rsidP="008050A4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(16:14:000000:283)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>стровый номер единого землепользования.</w:t>
      </w:r>
    </w:p>
    <w:p w:rsidR="008050A4" w:rsidRDefault="008050A4" w:rsidP="008050A4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szCs w:val="24"/>
          <w:lang w:val="ru-RU" w:eastAsia="ru-RU"/>
        </w:rPr>
        <w:br w:type="page"/>
      </w:r>
    </w:p>
    <w:p w:rsidR="008050A4" w:rsidRPr="005A05AB" w:rsidRDefault="008050A4" w:rsidP="008050A4">
      <w:pPr>
        <w:spacing w:after="0" w:line="360" w:lineRule="auto"/>
        <w:jc w:val="center"/>
        <w:rPr>
          <w:lang w:val="ru-RU"/>
        </w:rPr>
      </w:pPr>
    </w:p>
    <w:p w:rsidR="008050A4" w:rsidRPr="005A05AB" w:rsidRDefault="008050A4" w:rsidP="008050A4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t xml:space="preserve">План границ объекта – </w:t>
      </w:r>
    </w:p>
    <w:p w:rsidR="008050A4" w:rsidRDefault="00F31273" w:rsidP="008050A4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8050A4">
        <w:rPr>
          <w:rStyle w:val="BigStyle"/>
          <w:lang w:val="ru-RU"/>
        </w:rPr>
        <w:t xml:space="preserve"> природы регионального значения</w:t>
      </w:r>
    </w:p>
    <w:p w:rsidR="008050A4" w:rsidRPr="005A05AB" w:rsidRDefault="008050A4" w:rsidP="008050A4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8050A4" w:rsidRPr="005A05AB" w:rsidRDefault="008050A4" w:rsidP="008050A4">
      <w:pPr>
        <w:spacing w:after="120"/>
        <w:jc w:val="center"/>
        <w:rPr>
          <w:lang w:val="ru-RU"/>
        </w:rPr>
      </w:pPr>
      <w:r>
        <w:rPr>
          <w:lang w:val="ru-RU"/>
        </w:rPr>
        <w:t>Выноска 3</w:t>
      </w:r>
    </w:p>
    <w:p w:rsidR="008050A4" w:rsidRDefault="008050A4" w:rsidP="008050A4">
      <w:pPr>
        <w:spacing w:after="0"/>
        <w:jc w:val="center"/>
      </w:pPr>
      <w:r>
        <w:rPr>
          <w:noProof/>
          <w:lang w:val="ru-RU" w:eastAsia="ru-RU"/>
        </w:rPr>
        <w:drawing>
          <wp:inline distT="0" distB="0" distL="0" distR="0">
            <wp:extent cx="6480175" cy="6370320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Ново_Тинчалинская сурковая колония_выноски_1 000_40.bmp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50A4" w:rsidRPr="005A05AB" w:rsidRDefault="008050A4" w:rsidP="008050A4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1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8050A4" w:rsidRPr="005A05AB" w:rsidRDefault="008050A4" w:rsidP="008050A4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8050A4" w:rsidRPr="005A05AB" w:rsidRDefault="008050A4" w:rsidP="008050A4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430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8050A4" w:rsidRPr="00391A11" w:rsidRDefault="008050A4" w:rsidP="008050A4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cs="Times New Roman"/>
          <w:lang w:val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08576" behindDoc="0" locked="0" layoutInCell="0" allowOverlap="1" wp14:anchorId="2E260FD4" wp14:editId="053A10A9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85" name="Прямая соединительная линия 8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F1EC48B" id="Прямая соединительная линия 85" o:spid="_x0000_s1026" style="position:absolute;z-index:251608576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8050A4" w:rsidRPr="005A05AB" w:rsidRDefault="008050A4" w:rsidP="008050A4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10624" behindDoc="0" locked="0" layoutInCell="1" allowOverlap="1" wp14:anchorId="1F9DD24D" wp14:editId="0499A294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100" name="Прямая соединительная линия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98FC669" id="Прямая соединительная линия 100" o:spid="_x0000_s1026" style="position:absolute;z-index:25161062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609600" behindDoc="0" locked="0" layoutInCell="0" allowOverlap="1" wp14:anchorId="14FEA9A3" wp14:editId="08BE8997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101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8050A4" w:rsidRPr="005A05AB" w:rsidRDefault="008050A4" w:rsidP="008050A4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8050A4" w:rsidRPr="005A05AB" w:rsidRDefault="008050A4" w:rsidP="008050A4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16:14:210105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8050A4" w:rsidRDefault="008050A4" w:rsidP="008050A4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:350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8050A4" w:rsidRDefault="008050A4" w:rsidP="008050A4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(16:14:000000:283)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 xml:space="preserve">стровый номер единого землепользования </w:t>
      </w:r>
    </w:p>
    <w:p w:rsidR="008050A4" w:rsidRPr="005D76A3" w:rsidRDefault="008050A4" w:rsidP="005D76A3">
      <w:pPr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(3)</w:t>
      </w:r>
      <w:r w:rsidRPr="00703868">
        <w:rPr>
          <w:rFonts w:eastAsia="Times New Roman" w:cs="Times New Roman"/>
          <w:szCs w:val="24"/>
          <w:lang w:val="ru-RU"/>
        </w:rPr>
        <w:tab/>
        <w:t xml:space="preserve">– </w:t>
      </w:r>
      <w:r>
        <w:rPr>
          <w:rFonts w:eastAsia="Times New Roman" w:cs="Times New Roman"/>
          <w:szCs w:val="24"/>
          <w:lang w:val="ru-RU"/>
        </w:rPr>
        <w:t>номер контура многоконтурного земельного участка</w:t>
      </w:r>
      <w:r>
        <w:rPr>
          <w:rFonts w:eastAsia="Times New Roman" w:cs="Times New Roman"/>
          <w:szCs w:val="24"/>
          <w:lang w:val="ru-RU" w:eastAsia="ru-RU"/>
        </w:rPr>
        <w:t>.</w:t>
      </w:r>
      <w:r>
        <w:rPr>
          <w:rFonts w:eastAsia="Times New Roman" w:cs="Times New Roman"/>
          <w:szCs w:val="24"/>
          <w:lang w:val="ru-RU" w:eastAsia="ru-RU"/>
        </w:rPr>
        <w:br w:type="page"/>
      </w:r>
    </w:p>
    <w:p w:rsidR="008050A4" w:rsidRPr="005A05AB" w:rsidRDefault="008050A4" w:rsidP="008050A4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8050A4" w:rsidRDefault="00F31273" w:rsidP="008050A4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8050A4">
        <w:rPr>
          <w:rStyle w:val="BigStyle"/>
          <w:lang w:val="ru-RU"/>
        </w:rPr>
        <w:t xml:space="preserve"> природы регионального значения</w:t>
      </w:r>
    </w:p>
    <w:p w:rsidR="008050A4" w:rsidRPr="005A05AB" w:rsidRDefault="008050A4" w:rsidP="008050A4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8050A4" w:rsidRPr="005A05AB" w:rsidRDefault="008050A4" w:rsidP="008050A4">
      <w:pPr>
        <w:spacing w:after="120"/>
        <w:jc w:val="center"/>
        <w:rPr>
          <w:lang w:val="ru-RU"/>
        </w:rPr>
      </w:pPr>
      <w:r>
        <w:rPr>
          <w:lang w:val="ru-RU"/>
        </w:rPr>
        <w:t>Выноска 4</w:t>
      </w:r>
    </w:p>
    <w:p w:rsidR="008050A4" w:rsidRDefault="008050A4" w:rsidP="008050A4">
      <w:pPr>
        <w:spacing w:after="0"/>
        <w:jc w:val="center"/>
      </w:pPr>
      <w:r>
        <w:rPr>
          <w:noProof/>
          <w:lang w:val="ru-RU" w:eastAsia="ru-RU"/>
        </w:rPr>
        <w:drawing>
          <wp:inline distT="0" distB="0" distL="0" distR="0">
            <wp:extent cx="6480175" cy="6370320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Ново_Тинчалинская сурковая колония_выноски_1 000_39.bmp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50A4" w:rsidRPr="005A05AB" w:rsidRDefault="008050A4" w:rsidP="008050A4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1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8050A4" w:rsidRPr="005A05AB" w:rsidRDefault="008050A4" w:rsidP="008050A4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8050A4" w:rsidRPr="005A05AB" w:rsidRDefault="008050A4" w:rsidP="008050A4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469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8050A4" w:rsidRPr="000C1F4D" w:rsidRDefault="008050A4" w:rsidP="008050A4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cs="Times New Roman"/>
          <w:lang w:val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11648" behindDoc="0" locked="0" layoutInCell="0" allowOverlap="1" wp14:anchorId="1CCB4667" wp14:editId="3D58A653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106" name="Прямая соединительная линия 10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226FB8F" id="Прямая соединительная линия 106" o:spid="_x0000_s1026" style="position:absolute;z-index:25161164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8050A4" w:rsidRPr="005A05AB" w:rsidRDefault="008050A4" w:rsidP="008050A4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13696" behindDoc="0" locked="0" layoutInCell="1" allowOverlap="1" wp14:anchorId="0CF18DE1" wp14:editId="29DCAE68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107" name="Прямая соединительная линия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BACFCD2" id="Прямая соединительная линия 107" o:spid="_x0000_s1026" style="position:absolute;z-index:251613696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612672" behindDoc="0" locked="0" layoutInCell="0" allowOverlap="1" wp14:anchorId="121B9211" wp14:editId="46BF5830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108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8050A4" w:rsidRPr="005A05AB" w:rsidRDefault="008050A4" w:rsidP="008050A4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8050A4" w:rsidRPr="005A05AB" w:rsidRDefault="008050A4" w:rsidP="008050A4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16:14:210105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8050A4" w:rsidRDefault="008050A4" w:rsidP="008050A4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:350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8050A4" w:rsidRDefault="008050A4" w:rsidP="008050A4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(16:14:000000:283)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 xml:space="preserve">стровый номер единого землепользования </w:t>
      </w:r>
    </w:p>
    <w:p w:rsidR="009E7220" w:rsidRDefault="008050A4" w:rsidP="008050A4">
      <w:pPr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(3)</w:t>
      </w:r>
      <w:r w:rsidRPr="00703868">
        <w:rPr>
          <w:rFonts w:eastAsia="Times New Roman" w:cs="Times New Roman"/>
          <w:szCs w:val="24"/>
          <w:lang w:val="ru-RU"/>
        </w:rPr>
        <w:tab/>
        <w:t xml:space="preserve">– </w:t>
      </w:r>
      <w:r>
        <w:rPr>
          <w:rFonts w:eastAsia="Times New Roman" w:cs="Times New Roman"/>
          <w:szCs w:val="24"/>
          <w:lang w:val="ru-RU"/>
        </w:rPr>
        <w:t>номер контура многоконтурного земельного участка</w:t>
      </w:r>
      <w:r>
        <w:rPr>
          <w:rFonts w:eastAsia="Times New Roman" w:cs="Times New Roman"/>
          <w:szCs w:val="24"/>
          <w:lang w:val="ru-RU" w:eastAsia="ru-RU"/>
        </w:rPr>
        <w:t>.</w:t>
      </w:r>
    </w:p>
    <w:p w:rsidR="009E7220" w:rsidRPr="005A05AB" w:rsidRDefault="009E7220" w:rsidP="009E7220">
      <w:pPr>
        <w:spacing w:after="0" w:line="360" w:lineRule="auto"/>
        <w:jc w:val="center"/>
        <w:rPr>
          <w:lang w:val="ru-RU"/>
        </w:rPr>
      </w:pPr>
      <w:r>
        <w:rPr>
          <w:rFonts w:eastAsia="Times New Roman" w:cs="Times New Roman"/>
          <w:szCs w:val="24"/>
          <w:lang w:val="ru-RU" w:eastAsia="ru-RU"/>
        </w:rPr>
        <w:br w:type="page"/>
      </w:r>
    </w:p>
    <w:p w:rsidR="009E7220" w:rsidRPr="005A05AB" w:rsidRDefault="009E7220" w:rsidP="009E7220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9E7220" w:rsidRDefault="00F31273" w:rsidP="009E7220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9E7220">
        <w:rPr>
          <w:rStyle w:val="BigStyle"/>
          <w:lang w:val="ru-RU"/>
        </w:rPr>
        <w:t xml:space="preserve"> природы регионального значения</w:t>
      </w:r>
    </w:p>
    <w:p w:rsidR="009E7220" w:rsidRPr="005A05AB" w:rsidRDefault="009E7220" w:rsidP="009E7220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9E7220" w:rsidRPr="005A05AB" w:rsidRDefault="009E7220" w:rsidP="009E7220">
      <w:pPr>
        <w:spacing w:after="120"/>
        <w:jc w:val="center"/>
        <w:rPr>
          <w:lang w:val="ru-RU"/>
        </w:rPr>
      </w:pPr>
      <w:r>
        <w:rPr>
          <w:lang w:val="ru-RU"/>
        </w:rPr>
        <w:t>Выноска 5</w:t>
      </w:r>
    </w:p>
    <w:p w:rsidR="009E7220" w:rsidRPr="002619DE" w:rsidRDefault="009E7220" w:rsidP="009E7220">
      <w:pPr>
        <w:spacing w:after="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70320"/>
            <wp:effectExtent l="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Ново_Тинчалинская сурковая колония_выноски_1 000_37.bmp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7220" w:rsidRPr="005A05AB" w:rsidRDefault="009E7220" w:rsidP="009E7220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1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9E7220" w:rsidRPr="005A05AB" w:rsidRDefault="009E7220" w:rsidP="009E7220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9E7220" w:rsidRPr="005A05AB" w:rsidRDefault="009E7220" w:rsidP="009E7220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495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9E7220" w:rsidRPr="000C1F4D" w:rsidRDefault="009E7220" w:rsidP="009E7220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cs="Times New Roman"/>
          <w:lang w:val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14720" behindDoc="0" locked="0" layoutInCell="0" allowOverlap="1" wp14:anchorId="6DAD398F" wp14:editId="29860BB3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109" name="Прямая соединительная линия 10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5663889" id="Прямая соединительная линия 109" o:spid="_x0000_s1026" style="position:absolute;z-index:251614720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9E7220" w:rsidRPr="005A05AB" w:rsidRDefault="009E7220" w:rsidP="009E7220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16768" behindDoc="0" locked="0" layoutInCell="1" allowOverlap="1" wp14:anchorId="167BA979" wp14:editId="21213976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110" name="Прямая соединительная линия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4461343" id="Прямая соединительная линия 110" o:spid="_x0000_s1026" style="position:absolute;z-index:25161676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615744" behindDoc="0" locked="0" layoutInCell="0" allowOverlap="1" wp14:anchorId="12A627AE" wp14:editId="0B4D0073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111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9E7220" w:rsidRPr="005A05AB" w:rsidRDefault="009E7220" w:rsidP="009E7220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9E7220" w:rsidRPr="005A05AB" w:rsidRDefault="009E7220" w:rsidP="009E7220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16:14:210105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9E7220" w:rsidRDefault="009E7220" w:rsidP="009E7220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:25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9E7220" w:rsidRDefault="009E7220" w:rsidP="009E7220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(16:14:000000:283)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>стровый номер единого землепользования.</w:t>
      </w:r>
    </w:p>
    <w:p w:rsidR="009E7220" w:rsidRPr="00474681" w:rsidRDefault="009E7220" w:rsidP="00474681">
      <w:pPr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br w:type="page"/>
      </w:r>
    </w:p>
    <w:p w:rsidR="009E7220" w:rsidRPr="005A05AB" w:rsidRDefault="009E7220" w:rsidP="009E7220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9E7220" w:rsidRDefault="00F31273" w:rsidP="009E7220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9E7220">
        <w:rPr>
          <w:rStyle w:val="BigStyle"/>
          <w:lang w:val="ru-RU"/>
        </w:rPr>
        <w:t xml:space="preserve"> природы регионального значения</w:t>
      </w:r>
    </w:p>
    <w:p w:rsidR="009E7220" w:rsidRPr="005A05AB" w:rsidRDefault="009E7220" w:rsidP="009E7220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9E7220" w:rsidRPr="005A05AB" w:rsidRDefault="009E7220" w:rsidP="009E7220">
      <w:pPr>
        <w:spacing w:after="120"/>
        <w:jc w:val="center"/>
        <w:rPr>
          <w:lang w:val="ru-RU"/>
        </w:rPr>
      </w:pPr>
      <w:r>
        <w:rPr>
          <w:lang w:val="ru-RU"/>
        </w:rPr>
        <w:t>Выноска 6</w:t>
      </w:r>
    </w:p>
    <w:p w:rsidR="009E7220" w:rsidRPr="002619DE" w:rsidRDefault="009E7220" w:rsidP="009E7220">
      <w:pPr>
        <w:spacing w:after="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70320"/>
            <wp:effectExtent l="0" t="0" r="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Ново_Тинчалинская сурковая колония_выноски_1 000_38.bmp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7220" w:rsidRPr="005A05AB" w:rsidRDefault="009E7220" w:rsidP="009E7220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1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9E7220" w:rsidRPr="005A05AB" w:rsidRDefault="009E7220" w:rsidP="009E7220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9E7220" w:rsidRPr="005A05AB" w:rsidRDefault="009E7220" w:rsidP="009E7220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520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9E7220" w:rsidRPr="000C1F4D" w:rsidRDefault="009E7220" w:rsidP="009E7220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cs="Times New Roman"/>
          <w:lang w:val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17792" behindDoc="0" locked="0" layoutInCell="0" allowOverlap="1" wp14:anchorId="57FCACE1" wp14:editId="138106D6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112" name="Прямая соединительная линия 1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1608CCE" id="Прямая соединительная линия 112" o:spid="_x0000_s1026" style="position:absolute;z-index:251617792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9E7220" w:rsidRPr="005A05AB" w:rsidRDefault="009E7220" w:rsidP="009E7220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19840" behindDoc="0" locked="0" layoutInCell="1" allowOverlap="1" wp14:anchorId="57F00413" wp14:editId="2DD93FEB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113" name="Прямая соединительная линия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35B60E6" id="Прямая соединительная линия 113" o:spid="_x0000_s1026" style="position:absolute;z-index:251619840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618816" behindDoc="0" locked="0" layoutInCell="0" allowOverlap="1" wp14:anchorId="0275ED3F" wp14:editId="011B3952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114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9E7220" w:rsidRPr="005A05AB" w:rsidRDefault="009E7220" w:rsidP="009E7220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9E7220" w:rsidRPr="005A05AB" w:rsidRDefault="009E7220" w:rsidP="009E7220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16:14:210105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9E7220" w:rsidRDefault="009E7220" w:rsidP="009E7220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:25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9E7220" w:rsidRDefault="009E7220" w:rsidP="009E7220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(16:14:000000:283)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>стровый номер единого землепользования.</w:t>
      </w:r>
    </w:p>
    <w:p w:rsidR="009E7220" w:rsidRPr="00474681" w:rsidRDefault="009E7220" w:rsidP="00474681">
      <w:pPr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br w:type="page"/>
      </w:r>
    </w:p>
    <w:p w:rsidR="009E7220" w:rsidRPr="005A05AB" w:rsidRDefault="009E7220" w:rsidP="009E7220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9E7220" w:rsidRDefault="009E7220" w:rsidP="009E7220">
      <w:pPr>
        <w:spacing w:after="0"/>
        <w:jc w:val="center"/>
        <w:rPr>
          <w:rStyle w:val="BigStyle"/>
          <w:lang w:val="ru-RU"/>
        </w:rPr>
      </w:pPr>
      <w:r w:rsidRPr="005A05AB">
        <w:rPr>
          <w:rStyle w:val="BigStyle"/>
          <w:lang w:val="ru-RU"/>
        </w:rPr>
        <w:t>п</w:t>
      </w:r>
      <w:r w:rsidR="00F31273">
        <w:rPr>
          <w:rStyle w:val="BigStyle"/>
          <w:lang w:val="ru-RU"/>
        </w:rPr>
        <w:t>амятник</w:t>
      </w:r>
      <w:r>
        <w:rPr>
          <w:rStyle w:val="BigStyle"/>
          <w:lang w:val="ru-RU"/>
        </w:rPr>
        <w:t xml:space="preserve"> природы регионального значения</w:t>
      </w:r>
    </w:p>
    <w:p w:rsidR="009E7220" w:rsidRPr="005A05AB" w:rsidRDefault="009E7220" w:rsidP="009E7220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9E7220" w:rsidRPr="005A05AB" w:rsidRDefault="009E7220" w:rsidP="009E7220">
      <w:pPr>
        <w:spacing w:after="120"/>
        <w:jc w:val="center"/>
        <w:rPr>
          <w:lang w:val="ru-RU"/>
        </w:rPr>
      </w:pPr>
      <w:r>
        <w:rPr>
          <w:lang w:val="ru-RU"/>
        </w:rPr>
        <w:t>Выноска 7</w:t>
      </w:r>
    </w:p>
    <w:p w:rsidR="009E7220" w:rsidRPr="002619DE" w:rsidRDefault="009E7220" w:rsidP="009E7220">
      <w:pPr>
        <w:spacing w:after="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70320"/>
            <wp:effectExtent l="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Ново_Тинчалинская сурковая колония_выноски_1 000_36.bmp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7220" w:rsidRPr="005A05AB" w:rsidRDefault="009E7220" w:rsidP="009E7220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1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9E7220" w:rsidRPr="005A05AB" w:rsidRDefault="009E7220" w:rsidP="009E7220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9E7220" w:rsidRPr="005A05AB" w:rsidRDefault="009E7220" w:rsidP="009E7220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546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9E7220" w:rsidRPr="000C1F4D" w:rsidRDefault="009E7220" w:rsidP="009E7220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cs="Times New Roman"/>
          <w:lang w:val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20864" behindDoc="0" locked="0" layoutInCell="0" allowOverlap="1" wp14:anchorId="5B9AE4A0" wp14:editId="6041ABEF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115" name="Прямая соединительная линия 1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ED19AD1" id="Прямая соединительная линия 115" o:spid="_x0000_s1026" style="position:absolute;z-index:25162086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9E7220" w:rsidRPr="005A05AB" w:rsidRDefault="009E7220" w:rsidP="009E7220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22912" behindDoc="0" locked="0" layoutInCell="1" allowOverlap="1" wp14:anchorId="526DD98C" wp14:editId="5B3FB503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116" name="Прямая соединительная линия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1A1BB38" id="Прямая соединительная линия 116" o:spid="_x0000_s1026" style="position:absolute;z-index:251622912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621888" behindDoc="0" locked="0" layoutInCell="0" allowOverlap="1" wp14:anchorId="3610162C" wp14:editId="222F66E9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117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9E7220" w:rsidRPr="005A05AB" w:rsidRDefault="009E7220" w:rsidP="009E7220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9E7220" w:rsidRPr="005A05AB" w:rsidRDefault="009E7220" w:rsidP="009E7220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16:14:210105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9E7220" w:rsidRDefault="009E7220" w:rsidP="009E7220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:25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9E7220" w:rsidRDefault="009E7220" w:rsidP="009E7220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(16:14:000000:283)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>стровый номер единого землепользования.</w:t>
      </w:r>
    </w:p>
    <w:p w:rsidR="009E7220" w:rsidRDefault="009E7220">
      <w:pPr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br w:type="page"/>
      </w:r>
    </w:p>
    <w:p w:rsidR="009E7220" w:rsidRPr="005A05AB" w:rsidRDefault="009E7220" w:rsidP="009E7220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9E7220" w:rsidRDefault="00F31273" w:rsidP="009E7220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9E7220">
        <w:rPr>
          <w:rStyle w:val="BigStyle"/>
          <w:lang w:val="ru-RU"/>
        </w:rPr>
        <w:t xml:space="preserve"> природы регионального значения</w:t>
      </w:r>
    </w:p>
    <w:p w:rsidR="009E7220" w:rsidRPr="005A05AB" w:rsidRDefault="009E7220" w:rsidP="009E7220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9E7220" w:rsidRPr="005A05AB" w:rsidRDefault="009E7220" w:rsidP="009E7220">
      <w:pPr>
        <w:spacing w:after="120"/>
        <w:jc w:val="center"/>
        <w:rPr>
          <w:lang w:val="ru-RU"/>
        </w:rPr>
      </w:pPr>
      <w:r>
        <w:rPr>
          <w:lang w:val="ru-RU"/>
        </w:rPr>
        <w:t>Выноска 8</w:t>
      </w:r>
    </w:p>
    <w:p w:rsidR="009E7220" w:rsidRPr="002619DE" w:rsidRDefault="009E7220" w:rsidP="009E7220">
      <w:pPr>
        <w:spacing w:after="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6525" cy="6372225"/>
            <wp:effectExtent l="0" t="0" r="9525" b="9525"/>
            <wp:docPr id="82" name="Рисунок 82" descr="Ново_Тинчалинская сурковая колония_выноски_1 000_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Ново_Тинчалинская сурковая колония_выноски_1 000_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637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7220" w:rsidRPr="005A05AB" w:rsidRDefault="009E7220" w:rsidP="009E7220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1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9E7220" w:rsidRPr="005A05AB" w:rsidRDefault="009E7220" w:rsidP="009E7220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9E7220" w:rsidRPr="005A05AB" w:rsidRDefault="009E7220" w:rsidP="009E7220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568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9E7220" w:rsidRPr="000C1F4D" w:rsidRDefault="009E7220" w:rsidP="009E7220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cs="Times New Roman"/>
          <w:lang w:val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23936" behindDoc="0" locked="0" layoutInCell="0" allowOverlap="1" wp14:anchorId="6498A36D" wp14:editId="4EC26BD5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120" name="Прямая соединительная линия 1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8EE5F2A" id="Прямая соединительная линия 120" o:spid="_x0000_s1026" style="position:absolute;z-index:251623936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9E7220" w:rsidRPr="005A05AB" w:rsidRDefault="009E7220" w:rsidP="009E7220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25984" behindDoc="0" locked="0" layoutInCell="1" allowOverlap="1" wp14:anchorId="13AF9F0D" wp14:editId="537572F0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121" name="Прямая соединительная линия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6FDAD54" id="Прямая соединительная линия 121" o:spid="_x0000_s1026" style="position:absolute;z-index:25162598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624960" behindDoc="0" locked="0" layoutInCell="0" allowOverlap="1" wp14:anchorId="5BC74A63" wp14:editId="077D92B5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12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9E7220" w:rsidRPr="005A05AB" w:rsidRDefault="009E7220" w:rsidP="009E7220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9E7220" w:rsidRPr="005A05AB" w:rsidRDefault="009E7220" w:rsidP="009E7220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16:14:210105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9E7220" w:rsidRDefault="009E7220" w:rsidP="009E7220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:25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9E7220" w:rsidRDefault="009E7220" w:rsidP="009E7220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(16:14:000000:283)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>стровый номер единого землепользования.</w:t>
      </w:r>
    </w:p>
    <w:p w:rsidR="009E7220" w:rsidRDefault="009E7220">
      <w:pPr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br w:type="page"/>
      </w:r>
    </w:p>
    <w:p w:rsidR="009E7220" w:rsidRPr="005A05AB" w:rsidRDefault="009E7220" w:rsidP="009E7220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9E7220" w:rsidRDefault="00F31273" w:rsidP="009E7220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9E7220">
        <w:rPr>
          <w:rStyle w:val="BigStyle"/>
          <w:lang w:val="ru-RU"/>
        </w:rPr>
        <w:t xml:space="preserve"> природы регионального значения</w:t>
      </w:r>
    </w:p>
    <w:p w:rsidR="009E7220" w:rsidRPr="005A05AB" w:rsidRDefault="009E7220" w:rsidP="009E7220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9E7220" w:rsidRPr="005A05AB" w:rsidRDefault="009E7220" w:rsidP="009E7220">
      <w:pPr>
        <w:spacing w:after="120"/>
        <w:jc w:val="center"/>
        <w:rPr>
          <w:lang w:val="ru-RU"/>
        </w:rPr>
      </w:pPr>
      <w:r>
        <w:rPr>
          <w:lang w:val="ru-RU"/>
        </w:rPr>
        <w:t>Выноска 9</w:t>
      </w:r>
    </w:p>
    <w:p w:rsidR="009E7220" w:rsidRPr="002619DE" w:rsidRDefault="009E7220" w:rsidP="009E7220">
      <w:pPr>
        <w:spacing w:after="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70320"/>
            <wp:effectExtent l="0" t="0" r="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Ново_Тинчалинская сурковая колония_выноски_1 000_34.bmp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7220" w:rsidRPr="005A05AB" w:rsidRDefault="009E7220" w:rsidP="009E7220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1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9E7220" w:rsidRPr="005A05AB" w:rsidRDefault="009E7220" w:rsidP="009E7220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9E7220" w:rsidRPr="005A05AB" w:rsidRDefault="009E7220" w:rsidP="009E7220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606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9E7220" w:rsidRPr="005A05AB" w:rsidRDefault="009E7220" w:rsidP="009E7220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27008" behindDoc="0" locked="0" layoutInCell="0" allowOverlap="1" wp14:anchorId="38315A5A" wp14:editId="5863F8F3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128" name="Прямая соединительная линия 12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A62583F" id="Прямая соединительная линия 128" o:spid="_x0000_s1026" style="position:absolute;z-index:25162700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9E7220" w:rsidRPr="005A05AB" w:rsidRDefault="009E7220" w:rsidP="009E7220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eastAsia="Calibri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630080" behindDoc="0" locked="0" layoutInCell="1" allowOverlap="1" wp14:anchorId="0E525C58" wp14:editId="08AD5C30">
                <wp:simplePos x="0" y="0"/>
                <wp:positionH relativeFrom="margin">
                  <wp:posOffset>0</wp:posOffset>
                </wp:positionH>
                <wp:positionV relativeFrom="paragraph">
                  <wp:posOffset>104140</wp:posOffset>
                </wp:positionV>
                <wp:extent cx="467995" cy="635"/>
                <wp:effectExtent l="15240" t="10795" r="12065" b="17145"/>
                <wp:wrapNone/>
                <wp:docPr id="132" name="Прямая соединительная линия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6D49BB" id="Прямая соединительная линия 132" o:spid="_x0000_s1026" style="position:absolute;z-index:251630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8.2pt" to="36.8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муниципального района</w:t>
      </w:r>
    </w:p>
    <w:p w:rsidR="009E7220" w:rsidRPr="005A05AB" w:rsidRDefault="009E7220" w:rsidP="009E7220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251631104" behindDoc="0" locked="0" layoutInCell="1" allowOverlap="1" wp14:anchorId="7DB64419" wp14:editId="545F68CB">
                <wp:simplePos x="0" y="0"/>
                <wp:positionH relativeFrom="margin">
                  <wp:posOffset>0</wp:posOffset>
                </wp:positionH>
                <wp:positionV relativeFrom="paragraph">
                  <wp:posOffset>97003</wp:posOffset>
                </wp:positionV>
                <wp:extent cx="468000" cy="0"/>
                <wp:effectExtent l="0" t="0" r="8255" b="0"/>
                <wp:wrapNone/>
                <wp:docPr id="138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A52BE9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5637418" id="Прямая соединительная линия 2" o:spid="_x0000_s1026" style="position:absolute;z-index:251631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7.65pt" to="36.85pt,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" strokecolor="#a52be9" strokeweight=".53mm"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>
        <w:rPr>
          <w:rFonts w:eastAsia="Calibri" w:cs="Times New Roman"/>
          <w:lang w:val="ru-RU" w:eastAsia="ru-RU"/>
        </w:rPr>
        <w:t>– граница сельского поселения</w:t>
      </w:r>
    </w:p>
    <w:p w:rsidR="009E7220" w:rsidRPr="005A05AB" w:rsidRDefault="009E7220" w:rsidP="009E7220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29056" behindDoc="0" locked="0" layoutInCell="1" allowOverlap="1" wp14:anchorId="6B441B5F" wp14:editId="2EDAED5F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129" name="Прямая соединительная линия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AFD689B" id="Прямая соединительная линия 129" o:spid="_x0000_s1026" style="position:absolute;z-index:251629056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628032" behindDoc="0" locked="0" layoutInCell="0" allowOverlap="1" wp14:anchorId="1FD111AE" wp14:editId="32A01495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131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9E7220" w:rsidRPr="005A05AB" w:rsidRDefault="009E7220" w:rsidP="009E7220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9E7220" w:rsidRPr="005A05AB" w:rsidRDefault="009E7220" w:rsidP="009E7220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16:14:210105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9E7220" w:rsidRDefault="009E7220" w:rsidP="009E7220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:31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9E7220" w:rsidRDefault="009E7220" w:rsidP="009E7220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(16:14:000000:283)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>стровый номер единого землепользования.</w:t>
      </w:r>
    </w:p>
    <w:p w:rsidR="009E7220" w:rsidRPr="005A05AB" w:rsidRDefault="009E7220" w:rsidP="009E7220">
      <w:pPr>
        <w:spacing w:after="0" w:line="360" w:lineRule="auto"/>
        <w:jc w:val="center"/>
        <w:rPr>
          <w:lang w:val="ru-RU"/>
        </w:rPr>
      </w:pPr>
    </w:p>
    <w:p w:rsidR="009E7220" w:rsidRPr="005A05AB" w:rsidRDefault="009E7220" w:rsidP="009E7220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9E7220" w:rsidRDefault="00F31273" w:rsidP="009E7220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9E7220">
        <w:rPr>
          <w:rStyle w:val="BigStyle"/>
          <w:lang w:val="ru-RU"/>
        </w:rPr>
        <w:t xml:space="preserve"> природы регионального значения</w:t>
      </w:r>
    </w:p>
    <w:p w:rsidR="009E7220" w:rsidRPr="005A05AB" w:rsidRDefault="009E7220" w:rsidP="009E7220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9E7220" w:rsidRPr="005A05AB" w:rsidRDefault="009E7220" w:rsidP="009E7220">
      <w:pPr>
        <w:spacing w:after="120"/>
        <w:jc w:val="center"/>
        <w:rPr>
          <w:lang w:val="ru-RU"/>
        </w:rPr>
      </w:pPr>
      <w:r>
        <w:rPr>
          <w:lang w:val="ru-RU"/>
        </w:rPr>
        <w:t>Выноска 10</w:t>
      </w:r>
    </w:p>
    <w:p w:rsidR="009E7220" w:rsidRPr="002619DE" w:rsidRDefault="009E7220" w:rsidP="009E7220">
      <w:pPr>
        <w:spacing w:after="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70320"/>
            <wp:effectExtent l="0" t="0" r="0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Ново_Тинчалинская сурковая колония_выноски_1 000_33.bmp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7220" w:rsidRPr="005A05AB" w:rsidRDefault="009E7220" w:rsidP="009E7220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1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9E7220" w:rsidRPr="005A05AB" w:rsidRDefault="009E7220" w:rsidP="009E7220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9E7220" w:rsidRPr="005A05AB" w:rsidRDefault="009E7220" w:rsidP="009E7220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624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9E7220" w:rsidRPr="005A05AB" w:rsidRDefault="009E7220" w:rsidP="009E7220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32128" behindDoc="0" locked="0" layoutInCell="0" allowOverlap="1" wp14:anchorId="2125DC5C" wp14:editId="4483873E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133" name="Прямая соединительная линия 13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469A494" id="Прямая соединительная линия 133" o:spid="_x0000_s1026" style="position:absolute;z-index:25163212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9E7220" w:rsidRPr="005A05AB" w:rsidRDefault="009E7220" w:rsidP="009E7220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eastAsia="Calibri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635200" behindDoc="0" locked="0" layoutInCell="1" allowOverlap="1" wp14:anchorId="04E83CDA" wp14:editId="5C733D2D">
                <wp:simplePos x="0" y="0"/>
                <wp:positionH relativeFrom="margin">
                  <wp:posOffset>0</wp:posOffset>
                </wp:positionH>
                <wp:positionV relativeFrom="paragraph">
                  <wp:posOffset>104140</wp:posOffset>
                </wp:positionV>
                <wp:extent cx="467995" cy="635"/>
                <wp:effectExtent l="15240" t="10795" r="12065" b="17145"/>
                <wp:wrapNone/>
                <wp:docPr id="134" name="Прямая соединительная линия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70E329" id="Прямая соединительная линия 134" o:spid="_x0000_s1026" style="position:absolute;z-index:251635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8.2pt" to="36.8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муниципального района</w:t>
      </w:r>
    </w:p>
    <w:p w:rsidR="009E7220" w:rsidRPr="005A05AB" w:rsidRDefault="009E7220" w:rsidP="009E7220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34176" behindDoc="0" locked="0" layoutInCell="1" allowOverlap="1" wp14:anchorId="4BFEDA36" wp14:editId="0B0634EB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135" name="Прямая соединительная линия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F6C2634" id="Прямая соединительная линия 135" o:spid="_x0000_s1026" style="position:absolute;z-index:251634176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633152" behindDoc="0" locked="0" layoutInCell="0" allowOverlap="1" wp14:anchorId="0828D30C" wp14:editId="21352544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136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9E7220" w:rsidRPr="005A05AB" w:rsidRDefault="009E7220" w:rsidP="009E7220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9E7220" w:rsidRPr="005A05AB" w:rsidRDefault="009E7220" w:rsidP="009E7220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16:14:210102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9E7220" w:rsidRDefault="009E7220" w:rsidP="009E7220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:82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9E7220" w:rsidRDefault="009E7220" w:rsidP="009E7220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(16:14:000000:283)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>стровый номер единого землепользования</w:t>
      </w:r>
    </w:p>
    <w:p w:rsidR="009E7220" w:rsidRDefault="009E7220">
      <w:pPr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br w:type="page"/>
      </w:r>
    </w:p>
    <w:p w:rsidR="009E7220" w:rsidRPr="005A05AB" w:rsidRDefault="009E7220" w:rsidP="009E7220">
      <w:pPr>
        <w:spacing w:after="0" w:line="360" w:lineRule="auto"/>
        <w:jc w:val="center"/>
        <w:rPr>
          <w:lang w:val="ru-RU"/>
        </w:rPr>
      </w:pPr>
    </w:p>
    <w:p w:rsidR="009E7220" w:rsidRPr="005A05AB" w:rsidRDefault="009E7220" w:rsidP="009E7220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t xml:space="preserve">План границ объекта – </w:t>
      </w:r>
    </w:p>
    <w:p w:rsidR="009E7220" w:rsidRDefault="00F31273" w:rsidP="009E7220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9E7220">
        <w:rPr>
          <w:rStyle w:val="BigStyle"/>
          <w:lang w:val="ru-RU"/>
        </w:rPr>
        <w:t xml:space="preserve"> природы регионального значения</w:t>
      </w:r>
    </w:p>
    <w:p w:rsidR="009E7220" w:rsidRPr="005A05AB" w:rsidRDefault="009E7220" w:rsidP="009E7220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9E7220" w:rsidRPr="005A05AB" w:rsidRDefault="009E7220" w:rsidP="009E7220">
      <w:pPr>
        <w:spacing w:after="120"/>
        <w:jc w:val="center"/>
        <w:rPr>
          <w:lang w:val="ru-RU"/>
        </w:rPr>
      </w:pPr>
      <w:r>
        <w:rPr>
          <w:lang w:val="ru-RU"/>
        </w:rPr>
        <w:t>Выноска 11</w:t>
      </w:r>
    </w:p>
    <w:p w:rsidR="009E7220" w:rsidRPr="002619DE" w:rsidRDefault="009E7220" w:rsidP="009E7220">
      <w:pPr>
        <w:spacing w:after="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73495"/>
            <wp:effectExtent l="0" t="0" r="0" b="8255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Ново_Тинчалинская сурковая колония_выноски_1 000_32.bmp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7220" w:rsidRPr="005A05AB" w:rsidRDefault="009E7220" w:rsidP="009E7220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1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9E7220" w:rsidRPr="005A05AB" w:rsidRDefault="009E7220" w:rsidP="009E7220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9E7220" w:rsidRPr="005A05AB" w:rsidRDefault="009E7220" w:rsidP="009E7220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653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9E7220" w:rsidRPr="005A05AB" w:rsidRDefault="009E7220" w:rsidP="009E7220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36224" behindDoc="0" locked="0" layoutInCell="0" allowOverlap="1" wp14:anchorId="3DF7AD62" wp14:editId="61C34DC2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140" name="Прямая соединительная линия 14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4C30587" id="Прямая соединительная линия 140" o:spid="_x0000_s1026" style="position:absolute;z-index:25163622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9E7220" w:rsidRPr="005A05AB" w:rsidRDefault="009E7220" w:rsidP="009E7220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eastAsia="Calibri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1C8AFE6B" wp14:editId="1B4F1AC7">
                <wp:simplePos x="0" y="0"/>
                <wp:positionH relativeFrom="margin">
                  <wp:posOffset>0</wp:posOffset>
                </wp:positionH>
                <wp:positionV relativeFrom="paragraph">
                  <wp:posOffset>104140</wp:posOffset>
                </wp:positionV>
                <wp:extent cx="467995" cy="635"/>
                <wp:effectExtent l="15240" t="10795" r="12065" b="17145"/>
                <wp:wrapNone/>
                <wp:docPr id="141" name="Прямая соединительная линия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AEF336E" id="Прямая соединительная линия 141" o:spid="_x0000_s1026" style="position:absolute;z-index:2516392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8.2pt" to="36.8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муниципального района</w:t>
      </w:r>
    </w:p>
    <w:p w:rsidR="009E7220" w:rsidRPr="005A05AB" w:rsidRDefault="009E7220" w:rsidP="009E7220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38272" behindDoc="0" locked="0" layoutInCell="1" allowOverlap="1" wp14:anchorId="44C2F7D8" wp14:editId="06AAF21D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143" name="Прямая соединительная линия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DE13F60" id="Прямая соединительная линия 143" o:spid="_x0000_s1026" style="position:absolute;z-index:251638272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637248" behindDoc="0" locked="0" layoutInCell="0" allowOverlap="1" wp14:anchorId="6716F170" wp14:editId="76394AA6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144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9E7220" w:rsidRPr="005A05AB" w:rsidRDefault="009E7220" w:rsidP="009E7220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9E7220" w:rsidRPr="005A05AB" w:rsidRDefault="009E7220" w:rsidP="009E7220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16:14:210102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9E7220" w:rsidRDefault="009E7220" w:rsidP="009E7220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:45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9E7220" w:rsidRDefault="009E7220" w:rsidP="009E7220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(16:14:000000:283)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>стровый номер единого землепользования.</w:t>
      </w:r>
    </w:p>
    <w:p w:rsidR="009E7220" w:rsidRDefault="009E7220">
      <w:pPr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br w:type="page"/>
      </w:r>
    </w:p>
    <w:p w:rsidR="009E7220" w:rsidRPr="005A05AB" w:rsidRDefault="009E7220" w:rsidP="009E7220">
      <w:pPr>
        <w:spacing w:after="0" w:line="360" w:lineRule="auto"/>
        <w:jc w:val="center"/>
        <w:rPr>
          <w:lang w:val="ru-RU"/>
        </w:rPr>
      </w:pPr>
    </w:p>
    <w:p w:rsidR="009E7220" w:rsidRPr="005A05AB" w:rsidRDefault="009E7220" w:rsidP="009E7220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t xml:space="preserve">План границ объекта – </w:t>
      </w:r>
    </w:p>
    <w:p w:rsidR="009E7220" w:rsidRDefault="00F31273" w:rsidP="009E7220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9E7220">
        <w:rPr>
          <w:rStyle w:val="BigStyle"/>
          <w:lang w:val="ru-RU"/>
        </w:rPr>
        <w:t xml:space="preserve"> природы регионального значения</w:t>
      </w:r>
    </w:p>
    <w:p w:rsidR="009E7220" w:rsidRPr="005A05AB" w:rsidRDefault="009E7220" w:rsidP="009E7220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9E7220" w:rsidRPr="005A05AB" w:rsidRDefault="009E7220" w:rsidP="009E7220">
      <w:pPr>
        <w:spacing w:after="120"/>
        <w:jc w:val="center"/>
        <w:rPr>
          <w:lang w:val="ru-RU"/>
        </w:rPr>
      </w:pPr>
      <w:r>
        <w:rPr>
          <w:lang w:val="ru-RU"/>
        </w:rPr>
        <w:t>Выноска 12</w:t>
      </w:r>
    </w:p>
    <w:p w:rsidR="009E7220" w:rsidRPr="002619DE" w:rsidRDefault="009E7220" w:rsidP="009E7220">
      <w:pPr>
        <w:spacing w:after="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70320"/>
            <wp:effectExtent l="0" t="0" r="0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Ново_Тинчалинская сурковая колония_выноски_1 000_31.bmp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7220" w:rsidRPr="005A05AB" w:rsidRDefault="009E7220" w:rsidP="009E7220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1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9E7220" w:rsidRPr="005A05AB" w:rsidRDefault="009E7220" w:rsidP="009E7220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9E7220" w:rsidRPr="005A05AB" w:rsidRDefault="009E7220" w:rsidP="009E7220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668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9E7220" w:rsidRPr="005A05AB" w:rsidRDefault="009E7220" w:rsidP="009E7220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40320" behindDoc="0" locked="0" layoutInCell="0" allowOverlap="1" wp14:anchorId="21B416B9" wp14:editId="14D8825D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146" name="Прямая соединительная линия 14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18C418B" id="Прямая соединительная линия 146" o:spid="_x0000_s1026" style="position:absolute;z-index:251640320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9E7220" w:rsidRPr="005A05AB" w:rsidRDefault="009E7220" w:rsidP="009E7220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eastAsia="Calibri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 wp14:anchorId="510DE461" wp14:editId="1CFF38BA">
                <wp:simplePos x="0" y="0"/>
                <wp:positionH relativeFrom="margin">
                  <wp:posOffset>0</wp:posOffset>
                </wp:positionH>
                <wp:positionV relativeFrom="paragraph">
                  <wp:posOffset>104140</wp:posOffset>
                </wp:positionV>
                <wp:extent cx="467995" cy="635"/>
                <wp:effectExtent l="15240" t="10795" r="12065" b="17145"/>
                <wp:wrapNone/>
                <wp:docPr id="147" name="Прямая соединительная линия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2527B3C" id="Прямая соединительная линия 147" o:spid="_x0000_s1026" style="position:absolute;z-index:2516433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8.2pt" to="36.8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муниципального района</w:t>
      </w:r>
    </w:p>
    <w:p w:rsidR="009E7220" w:rsidRPr="005A05AB" w:rsidRDefault="009E7220" w:rsidP="009E7220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42368" behindDoc="0" locked="0" layoutInCell="1" allowOverlap="1" wp14:anchorId="06300919" wp14:editId="7BD9A92B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149" name="Прямая соединительная линия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D1F3BD0" id="Прямая соединительная линия 149" o:spid="_x0000_s1026" style="position:absolute;z-index:25164236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641344" behindDoc="0" locked="0" layoutInCell="0" allowOverlap="1" wp14:anchorId="683BD373" wp14:editId="5A2BD44B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150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9E7220" w:rsidRPr="005A05AB" w:rsidRDefault="009E7220" w:rsidP="009E7220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9E7220" w:rsidRPr="005A05AB" w:rsidRDefault="009E7220" w:rsidP="009E7220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16:14:210102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9E7220" w:rsidRDefault="009E7220" w:rsidP="009E7220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:82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9E7220" w:rsidRDefault="009E7220" w:rsidP="009E7220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(16:14:000000:283)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>стровый номер единого землепользования.</w:t>
      </w:r>
    </w:p>
    <w:p w:rsidR="009E7220" w:rsidRDefault="009E7220">
      <w:pPr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br w:type="page"/>
      </w:r>
    </w:p>
    <w:p w:rsidR="009E7220" w:rsidRPr="005A05AB" w:rsidRDefault="009E7220" w:rsidP="009E7220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9E7220" w:rsidRDefault="00F31273" w:rsidP="009E7220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9E7220">
        <w:rPr>
          <w:rStyle w:val="BigStyle"/>
          <w:lang w:val="ru-RU"/>
        </w:rPr>
        <w:t xml:space="preserve"> природы регионального значения</w:t>
      </w:r>
    </w:p>
    <w:p w:rsidR="009E7220" w:rsidRPr="005A05AB" w:rsidRDefault="009E7220" w:rsidP="009E7220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9E7220" w:rsidRPr="005A05AB" w:rsidRDefault="009E7220" w:rsidP="009E7220">
      <w:pPr>
        <w:spacing w:after="120"/>
        <w:jc w:val="center"/>
        <w:rPr>
          <w:lang w:val="ru-RU"/>
        </w:rPr>
      </w:pPr>
      <w:r>
        <w:rPr>
          <w:lang w:val="ru-RU"/>
        </w:rPr>
        <w:t>Выноска 13</w:t>
      </w:r>
    </w:p>
    <w:p w:rsidR="009E7220" w:rsidRPr="002619DE" w:rsidRDefault="009E7220" w:rsidP="009E7220">
      <w:pPr>
        <w:spacing w:after="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70320"/>
            <wp:effectExtent l="0" t="0" r="0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Ново_Тинчалинская сурковая колония_выноски_1 000_30.bmp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7220" w:rsidRPr="005A05AB" w:rsidRDefault="009E7220" w:rsidP="009E7220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1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9E7220" w:rsidRPr="005A05AB" w:rsidRDefault="009E7220" w:rsidP="009E7220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9E7220" w:rsidRPr="005A05AB" w:rsidRDefault="009E7220" w:rsidP="009E7220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701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9E7220" w:rsidRPr="005A05AB" w:rsidRDefault="009E7220" w:rsidP="009E7220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44416" behindDoc="0" locked="0" layoutInCell="0" allowOverlap="1" wp14:anchorId="7BE99DB8" wp14:editId="4C54A3C3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152" name="Прямая соединительная линия 15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FA40F3A" id="Прямая соединительная линия 152" o:spid="_x0000_s1026" style="position:absolute;z-index:251644416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9E7220" w:rsidRPr="005A05AB" w:rsidRDefault="009E7220" w:rsidP="009E7220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eastAsia="Calibri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661B5CDC" wp14:editId="42C648C7">
                <wp:simplePos x="0" y="0"/>
                <wp:positionH relativeFrom="margin">
                  <wp:posOffset>0</wp:posOffset>
                </wp:positionH>
                <wp:positionV relativeFrom="paragraph">
                  <wp:posOffset>104140</wp:posOffset>
                </wp:positionV>
                <wp:extent cx="467995" cy="635"/>
                <wp:effectExtent l="15240" t="10795" r="12065" b="17145"/>
                <wp:wrapNone/>
                <wp:docPr id="153" name="Прямая соединительная линия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8C71648" id="Прямая соединительная линия 153" o:spid="_x0000_s1026" style="position:absolute;z-index:2516474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8.2pt" to="36.8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муниципального района</w:t>
      </w:r>
    </w:p>
    <w:p w:rsidR="009E7220" w:rsidRPr="005A05AB" w:rsidRDefault="009E7220" w:rsidP="009E7220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46464" behindDoc="0" locked="0" layoutInCell="1" allowOverlap="1" wp14:anchorId="4BE2C080" wp14:editId="54FFCFE8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155" name="Прямая соединительная линия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F7A1C1B" id="Прямая соединительная линия 155" o:spid="_x0000_s1026" style="position:absolute;z-index:25164646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645440" behindDoc="0" locked="0" layoutInCell="0" allowOverlap="1" wp14:anchorId="74D7D636" wp14:editId="1741DB24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156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9E7220" w:rsidRPr="005A05AB" w:rsidRDefault="009E7220" w:rsidP="009E7220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9E7220" w:rsidRPr="005A05AB" w:rsidRDefault="009E7220" w:rsidP="009E7220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16:14:210102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9E7220" w:rsidRDefault="009E7220" w:rsidP="009E7220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:82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9E7220" w:rsidRDefault="009E7220" w:rsidP="009E7220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(16:14:000000:283)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>стровый номер единого землепользования.</w:t>
      </w:r>
    </w:p>
    <w:p w:rsidR="009E7220" w:rsidRDefault="009E7220">
      <w:pPr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br w:type="page"/>
      </w:r>
    </w:p>
    <w:p w:rsidR="00C02C31" w:rsidRPr="005A05AB" w:rsidRDefault="00C02C31" w:rsidP="00C02C31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C02C31" w:rsidRDefault="00F31273" w:rsidP="00C02C31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C02C31">
        <w:rPr>
          <w:rStyle w:val="BigStyle"/>
          <w:lang w:val="ru-RU"/>
        </w:rPr>
        <w:t xml:space="preserve"> природы регионального значения</w:t>
      </w:r>
    </w:p>
    <w:p w:rsidR="00C02C31" w:rsidRPr="005A05AB" w:rsidRDefault="00C02C31" w:rsidP="00C02C31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C02C31" w:rsidRPr="005A05AB" w:rsidRDefault="00C02C31" w:rsidP="00C02C31">
      <w:pPr>
        <w:spacing w:after="120"/>
        <w:jc w:val="center"/>
        <w:rPr>
          <w:lang w:val="ru-RU"/>
        </w:rPr>
      </w:pPr>
      <w:r>
        <w:rPr>
          <w:lang w:val="ru-RU"/>
        </w:rPr>
        <w:t>Выноска 14</w:t>
      </w:r>
    </w:p>
    <w:p w:rsidR="00C02C31" w:rsidRPr="002619DE" w:rsidRDefault="00C02C31" w:rsidP="00C02C31">
      <w:pPr>
        <w:spacing w:after="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73495"/>
            <wp:effectExtent l="0" t="0" r="0" b="8255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Ново_Тинчалинская сурковая колония_выноски_1 000_29.bmp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2C31" w:rsidRPr="005A05AB" w:rsidRDefault="00C02C31" w:rsidP="00C02C31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1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C02C31" w:rsidRPr="005A05AB" w:rsidRDefault="00C02C31" w:rsidP="00C02C31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C02C31" w:rsidRPr="005A05AB" w:rsidRDefault="00C02C31" w:rsidP="00C02C31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732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C02C31" w:rsidRPr="005A05AB" w:rsidRDefault="00C02C31" w:rsidP="00C02C31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48512" behindDoc="0" locked="0" layoutInCell="0" allowOverlap="1" wp14:anchorId="273928E4" wp14:editId="56E27391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158" name="Прямая соединительная линия 15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549231B" id="Прямая соединительная линия 158" o:spid="_x0000_s1026" style="position:absolute;z-index:251648512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C02C31" w:rsidRPr="005A05AB" w:rsidRDefault="00C02C31" w:rsidP="00C02C31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eastAsia="Calibri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4878591E" wp14:editId="4BFFACC3">
                <wp:simplePos x="0" y="0"/>
                <wp:positionH relativeFrom="margin">
                  <wp:posOffset>0</wp:posOffset>
                </wp:positionH>
                <wp:positionV relativeFrom="paragraph">
                  <wp:posOffset>104140</wp:posOffset>
                </wp:positionV>
                <wp:extent cx="467995" cy="635"/>
                <wp:effectExtent l="15240" t="10795" r="12065" b="17145"/>
                <wp:wrapNone/>
                <wp:docPr id="159" name="Прямая соединительная линия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6249FD5" id="Прямая соединительная линия 159" o:spid="_x0000_s1026" style="position:absolute;z-index:251651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8.2pt" to="36.8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муниципального района</w:t>
      </w:r>
    </w:p>
    <w:p w:rsidR="00C02C31" w:rsidRPr="005A05AB" w:rsidRDefault="00C02C31" w:rsidP="00C02C3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50560" behindDoc="0" locked="0" layoutInCell="1" allowOverlap="1" wp14:anchorId="2A939F04" wp14:editId="7C481EB0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161" name="Прямая соединительная линия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D66A71E" id="Прямая соединительная линия 161" o:spid="_x0000_s1026" style="position:absolute;z-index:251650560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649536" behindDoc="0" locked="0" layoutInCell="0" allowOverlap="1" wp14:anchorId="75CE35A7" wp14:editId="02ED4148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162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C02C31" w:rsidRPr="005A05AB" w:rsidRDefault="00C02C31" w:rsidP="00C02C31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C02C31" w:rsidRPr="005A05AB" w:rsidRDefault="00C02C31" w:rsidP="00C02C3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16:14:210102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C02C31" w:rsidRDefault="00C02C31" w:rsidP="00C02C3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:82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ab/>
      </w:r>
      <w:r w:rsidRPr="005A05AB">
        <w:rPr>
          <w:rFonts w:eastAsia="Times New Roman" w:cs="Times New Roman"/>
          <w:szCs w:val="24"/>
          <w:lang w:val="ru-RU" w:eastAsia="ru-RU"/>
        </w:rPr>
        <w:t>– кадастровый номер земельного участка</w:t>
      </w:r>
    </w:p>
    <w:p w:rsidR="00C02C31" w:rsidRDefault="00C02C31" w:rsidP="00C02C3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(16:14:000000:283)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>стровый номер единого землепользования.</w:t>
      </w:r>
    </w:p>
    <w:p w:rsidR="00C02C31" w:rsidRDefault="00C02C31">
      <w:pPr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br w:type="page"/>
      </w:r>
    </w:p>
    <w:p w:rsidR="00C02C31" w:rsidRPr="005A05AB" w:rsidRDefault="00C02C31" w:rsidP="00C02C31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C02C31" w:rsidRDefault="00F31273" w:rsidP="00C02C31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C02C31">
        <w:rPr>
          <w:rStyle w:val="BigStyle"/>
          <w:lang w:val="ru-RU"/>
        </w:rPr>
        <w:t xml:space="preserve"> природы регионального значения</w:t>
      </w:r>
    </w:p>
    <w:p w:rsidR="00C02C31" w:rsidRPr="005A05AB" w:rsidRDefault="00C02C31" w:rsidP="00C02C31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C02C31" w:rsidRPr="005A05AB" w:rsidRDefault="00C02C31" w:rsidP="00C02C31">
      <w:pPr>
        <w:spacing w:after="120"/>
        <w:jc w:val="center"/>
        <w:rPr>
          <w:lang w:val="ru-RU"/>
        </w:rPr>
      </w:pPr>
      <w:r>
        <w:rPr>
          <w:lang w:val="ru-RU"/>
        </w:rPr>
        <w:t>Выноска 15</w:t>
      </w:r>
    </w:p>
    <w:p w:rsidR="00C02C31" w:rsidRPr="002619DE" w:rsidRDefault="00C02C31" w:rsidP="00C02C31">
      <w:pPr>
        <w:spacing w:after="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73495"/>
            <wp:effectExtent l="0" t="0" r="0" b="8255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Ново_Тинчалинская сурковая колония_выноски_1 000_28.bmp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2C31" w:rsidRPr="005A05AB" w:rsidRDefault="00C02C31" w:rsidP="00C02C31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1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C02C31" w:rsidRPr="005A05AB" w:rsidRDefault="00C02C31" w:rsidP="00C02C31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C02C31" w:rsidRPr="005A05AB" w:rsidRDefault="00C02C31" w:rsidP="00C02C31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750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C02C31" w:rsidRPr="005A05AB" w:rsidRDefault="00C02C31" w:rsidP="00C02C31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52608" behindDoc="0" locked="0" layoutInCell="0" allowOverlap="1" wp14:anchorId="4463CD5C" wp14:editId="43CA21E1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164" name="Прямая соединительная линия 16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15A96D8" id="Прямая соединительная линия 164" o:spid="_x0000_s1026" style="position:absolute;z-index:25165260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C02C31" w:rsidRPr="005A05AB" w:rsidRDefault="00C02C31" w:rsidP="00C02C31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eastAsia="Calibri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3C829E50" wp14:editId="7A003A47">
                <wp:simplePos x="0" y="0"/>
                <wp:positionH relativeFrom="margin">
                  <wp:posOffset>0</wp:posOffset>
                </wp:positionH>
                <wp:positionV relativeFrom="paragraph">
                  <wp:posOffset>104140</wp:posOffset>
                </wp:positionV>
                <wp:extent cx="467995" cy="635"/>
                <wp:effectExtent l="15240" t="10795" r="12065" b="17145"/>
                <wp:wrapNone/>
                <wp:docPr id="165" name="Прямая соединительная линия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C762997" id="Прямая соединительная линия 165" o:spid="_x0000_s1026" style="position:absolute;z-index:251655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8.2pt" to="36.8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муниципального района</w:t>
      </w:r>
    </w:p>
    <w:p w:rsidR="00C02C31" w:rsidRPr="005A05AB" w:rsidRDefault="00C02C31" w:rsidP="00C02C3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54656" behindDoc="0" locked="0" layoutInCell="1" allowOverlap="1" wp14:anchorId="75C8A01D" wp14:editId="2CB36F26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167" name="Прямая соединительная линия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7AB20BA" id="Прямая соединительная линия 167" o:spid="_x0000_s1026" style="position:absolute;z-index:251654656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653632" behindDoc="0" locked="0" layoutInCell="0" allowOverlap="1" wp14:anchorId="7ABBCCF5" wp14:editId="11B2D023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168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C02C31" w:rsidRPr="005A05AB" w:rsidRDefault="00C02C31" w:rsidP="00C02C31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C02C31" w:rsidRPr="005A05AB" w:rsidRDefault="00C02C31" w:rsidP="00C02C3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16:14:210102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C02C31" w:rsidRDefault="00C02C31" w:rsidP="00C02C3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:82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C02C31" w:rsidRDefault="00C02C31" w:rsidP="00C02C3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(16:14:000000:283)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>стровый номер единого землепользования.</w:t>
      </w:r>
    </w:p>
    <w:p w:rsidR="00C02C31" w:rsidRDefault="00C02C31">
      <w:pPr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br w:type="page"/>
      </w:r>
    </w:p>
    <w:p w:rsidR="00C02C31" w:rsidRPr="005A05AB" w:rsidRDefault="00C02C31" w:rsidP="00C02C31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C02C31" w:rsidRDefault="00F31273" w:rsidP="00C02C31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C02C31">
        <w:rPr>
          <w:rStyle w:val="BigStyle"/>
          <w:lang w:val="ru-RU"/>
        </w:rPr>
        <w:t xml:space="preserve"> природы регионального значения</w:t>
      </w:r>
    </w:p>
    <w:p w:rsidR="00C02C31" w:rsidRPr="005A05AB" w:rsidRDefault="00C02C31" w:rsidP="00C02C31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C02C31" w:rsidRPr="005A05AB" w:rsidRDefault="00C02C31" w:rsidP="00C02C31">
      <w:pPr>
        <w:spacing w:after="120"/>
        <w:jc w:val="center"/>
        <w:rPr>
          <w:lang w:val="ru-RU"/>
        </w:rPr>
      </w:pPr>
      <w:r>
        <w:rPr>
          <w:lang w:val="ru-RU"/>
        </w:rPr>
        <w:t>Выноска 16</w:t>
      </w:r>
    </w:p>
    <w:p w:rsidR="00C02C31" w:rsidRPr="002619DE" w:rsidRDefault="00C02C31" w:rsidP="00C02C31">
      <w:pPr>
        <w:spacing w:after="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70320"/>
            <wp:effectExtent l="0" t="0" r="0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Ново_Тинчалинская сурковая колония_выноски_1 000_27.bmp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2C31" w:rsidRPr="005A05AB" w:rsidRDefault="00C02C31" w:rsidP="00C02C31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1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C02C31" w:rsidRPr="005A05AB" w:rsidRDefault="00C02C31" w:rsidP="00C02C31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C02C31" w:rsidRPr="005A05AB" w:rsidRDefault="00C02C31" w:rsidP="00C02C31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757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C02C31" w:rsidRPr="005A05AB" w:rsidRDefault="00C02C31" w:rsidP="00C02C31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56704" behindDoc="0" locked="0" layoutInCell="0" allowOverlap="1" wp14:anchorId="562D5A11" wp14:editId="24E52E45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170" name="Прямая соединительная линия 17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487FD86" id="Прямая соединительная линия 170" o:spid="_x0000_s1026" style="position:absolute;z-index:25165670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C02C31" w:rsidRPr="005A05AB" w:rsidRDefault="00C02C31" w:rsidP="00C02C31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eastAsia="Calibri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072CDCB8" wp14:editId="5F1C358A">
                <wp:simplePos x="0" y="0"/>
                <wp:positionH relativeFrom="margin">
                  <wp:posOffset>0</wp:posOffset>
                </wp:positionH>
                <wp:positionV relativeFrom="paragraph">
                  <wp:posOffset>104140</wp:posOffset>
                </wp:positionV>
                <wp:extent cx="467995" cy="635"/>
                <wp:effectExtent l="15240" t="10795" r="12065" b="17145"/>
                <wp:wrapNone/>
                <wp:docPr id="171" name="Прямая соединительная линия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99D929" id="Прямая соединительная линия 171" o:spid="_x0000_s1026" style="position:absolute;z-index:251659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8.2pt" to="36.8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муниципального района</w:t>
      </w:r>
    </w:p>
    <w:p w:rsidR="00C02C31" w:rsidRPr="005A05AB" w:rsidRDefault="00C02C31" w:rsidP="00C02C3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58752" behindDoc="0" locked="0" layoutInCell="1" allowOverlap="1" wp14:anchorId="583EDFE6" wp14:editId="7F20628D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173" name="Прямая соединительная линия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21851D3" id="Прямая соединительная линия 173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657728" behindDoc="0" locked="0" layoutInCell="0" allowOverlap="1" wp14:anchorId="1871BFEC" wp14:editId="5EDC8E95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174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C02C31" w:rsidRPr="005A05AB" w:rsidRDefault="00C02C31" w:rsidP="00C02C31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C02C31" w:rsidRPr="005A05AB" w:rsidRDefault="00C02C31" w:rsidP="00C02C3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16:14:210102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C02C31" w:rsidRDefault="00C02C31" w:rsidP="00C02C3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:82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ab/>
      </w:r>
      <w:r w:rsidRPr="005A05AB">
        <w:rPr>
          <w:rFonts w:eastAsia="Times New Roman" w:cs="Times New Roman"/>
          <w:szCs w:val="24"/>
          <w:lang w:val="ru-RU" w:eastAsia="ru-RU"/>
        </w:rPr>
        <w:t>– кадастровый номер земельного участка</w:t>
      </w:r>
    </w:p>
    <w:p w:rsidR="00C02C31" w:rsidRDefault="00C02C31" w:rsidP="00C02C3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(16:14:000000:283)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>стровый номер единого землепользования.</w:t>
      </w:r>
    </w:p>
    <w:p w:rsidR="00C02C31" w:rsidRDefault="00C02C31">
      <w:pPr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br w:type="page"/>
      </w:r>
    </w:p>
    <w:p w:rsidR="00C02C31" w:rsidRPr="005A05AB" w:rsidRDefault="00C02C31" w:rsidP="00C02C31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C02C31" w:rsidRDefault="00F31273" w:rsidP="00C02C31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C02C31">
        <w:rPr>
          <w:rStyle w:val="BigStyle"/>
          <w:lang w:val="ru-RU"/>
        </w:rPr>
        <w:t xml:space="preserve"> природы регионального значения</w:t>
      </w:r>
    </w:p>
    <w:p w:rsidR="00C02C31" w:rsidRPr="005A05AB" w:rsidRDefault="00C02C31" w:rsidP="00C02C31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C02C31" w:rsidRPr="005A05AB" w:rsidRDefault="00C02C31" w:rsidP="00C02C31">
      <w:pPr>
        <w:spacing w:after="120"/>
        <w:jc w:val="center"/>
        <w:rPr>
          <w:lang w:val="ru-RU"/>
        </w:rPr>
      </w:pPr>
      <w:r>
        <w:rPr>
          <w:lang w:val="ru-RU"/>
        </w:rPr>
        <w:t>Выноска 17</w:t>
      </w:r>
    </w:p>
    <w:p w:rsidR="00C02C31" w:rsidRPr="002619DE" w:rsidRDefault="00C02C31" w:rsidP="00C02C31">
      <w:pPr>
        <w:spacing w:after="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70320"/>
            <wp:effectExtent l="0" t="0" r="0" b="0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Ново_Тинчалинская сурковая колония_выноски_1 000_26.bmp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2C31" w:rsidRPr="005A05AB" w:rsidRDefault="00C02C31" w:rsidP="00C02C31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1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C02C31" w:rsidRPr="005A05AB" w:rsidRDefault="00C02C31" w:rsidP="00C02C31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C02C31" w:rsidRPr="005A05AB" w:rsidRDefault="00C02C31" w:rsidP="00C02C31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786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C02C31" w:rsidRPr="005A05AB" w:rsidRDefault="00C02C31" w:rsidP="00C02C31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60800" behindDoc="0" locked="0" layoutInCell="0" allowOverlap="1" wp14:anchorId="746BA42D" wp14:editId="608657B8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176" name="Прямая соединительная линия 17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248DB41" id="Прямая соединительная линия 176" o:spid="_x0000_s1026" style="position:absolute;z-index:251660800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C02C31" w:rsidRPr="005A05AB" w:rsidRDefault="00C02C31" w:rsidP="00C02C31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eastAsia="Calibri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1CE013F9" wp14:editId="5B6B0109">
                <wp:simplePos x="0" y="0"/>
                <wp:positionH relativeFrom="margin">
                  <wp:posOffset>0</wp:posOffset>
                </wp:positionH>
                <wp:positionV relativeFrom="paragraph">
                  <wp:posOffset>104140</wp:posOffset>
                </wp:positionV>
                <wp:extent cx="467995" cy="635"/>
                <wp:effectExtent l="15240" t="10795" r="12065" b="17145"/>
                <wp:wrapNone/>
                <wp:docPr id="177" name="Прямая соединительная линия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FAD93B1" id="Прямая соединительная линия 177" o:spid="_x0000_s1026" style="position:absolute;z-index:251663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8.2pt" to="36.8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муниципального района</w:t>
      </w:r>
    </w:p>
    <w:p w:rsidR="00C02C31" w:rsidRPr="005A05AB" w:rsidRDefault="00C02C31" w:rsidP="00C02C3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62848" behindDoc="0" locked="0" layoutInCell="1" allowOverlap="1" wp14:anchorId="33139E59" wp14:editId="12AE7B46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179" name="Прямая соединительная линия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9091372" id="Прямая соединительная линия 179" o:spid="_x0000_s1026" style="position:absolute;z-index:25166284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661824" behindDoc="0" locked="0" layoutInCell="0" allowOverlap="1" wp14:anchorId="4ABBF615" wp14:editId="27DC72AD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180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C02C31" w:rsidRPr="005A05AB" w:rsidRDefault="00C02C31" w:rsidP="00C02C31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C02C31" w:rsidRPr="005A05AB" w:rsidRDefault="00C02C31" w:rsidP="00C02C3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16:14:210102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C02C31" w:rsidRDefault="00C02C31" w:rsidP="00C02C3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:82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ab/>
      </w:r>
      <w:r w:rsidRPr="005A05AB">
        <w:rPr>
          <w:rFonts w:eastAsia="Times New Roman" w:cs="Times New Roman"/>
          <w:szCs w:val="24"/>
          <w:lang w:val="ru-RU" w:eastAsia="ru-RU"/>
        </w:rPr>
        <w:t>– кадастровый номер земельного участка</w:t>
      </w:r>
    </w:p>
    <w:p w:rsidR="00C02C31" w:rsidRDefault="00C02C31" w:rsidP="00C02C3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(16:14:000000:283)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>стровый номер единого землепользования.</w:t>
      </w:r>
    </w:p>
    <w:p w:rsidR="00C02C31" w:rsidRDefault="00C02C31">
      <w:pPr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br w:type="page"/>
      </w:r>
    </w:p>
    <w:p w:rsidR="00C02C31" w:rsidRPr="005A05AB" w:rsidRDefault="00C02C31" w:rsidP="00C02C31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C02C31" w:rsidRDefault="00F31273" w:rsidP="00C02C31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C02C31">
        <w:rPr>
          <w:rStyle w:val="BigStyle"/>
          <w:lang w:val="ru-RU"/>
        </w:rPr>
        <w:t xml:space="preserve"> природы регионального значения</w:t>
      </w:r>
    </w:p>
    <w:p w:rsidR="00C02C31" w:rsidRPr="005A05AB" w:rsidRDefault="00C02C31" w:rsidP="00C02C31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C02C31" w:rsidRPr="005A05AB" w:rsidRDefault="00C02C31" w:rsidP="00C02C31">
      <w:pPr>
        <w:spacing w:after="120"/>
        <w:jc w:val="center"/>
        <w:rPr>
          <w:lang w:val="ru-RU"/>
        </w:rPr>
      </w:pPr>
      <w:r>
        <w:rPr>
          <w:lang w:val="ru-RU"/>
        </w:rPr>
        <w:t>Выноска 18</w:t>
      </w:r>
    </w:p>
    <w:p w:rsidR="00C02C31" w:rsidRPr="002619DE" w:rsidRDefault="00C02C31" w:rsidP="00C02C31">
      <w:pPr>
        <w:spacing w:after="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73495"/>
            <wp:effectExtent l="0" t="0" r="0" b="8255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Ново_Тинчалинская сурковая колония_выноски_1 000_25.bmp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2C31" w:rsidRPr="005A05AB" w:rsidRDefault="00C02C31" w:rsidP="00C02C31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1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C02C31" w:rsidRPr="005A05AB" w:rsidRDefault="00C02C31" w:rsidP="00C02C31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C02C31" w:rsidRPr="005A05AB" w:rsidRDefault="00C02C31" w:rsidP="00C02C31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805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C02C31" w:rsidRPr="005A05AB" w:rsidRDefault="00C02C31" w:rsidP="00C02C31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64896" behindDoc="0" locked="0" layoutInCell="0" allowOverlap="1" wp14:anchorId="48ABE927" wp14:editId="061C6AA4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182" name="Прямая соединительная линия 1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85C83D4" id="Прямая соединительная линия 182" o:spid="_x0000_s1026" style="position:absolute;z-index:251664896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C02C31" w:rsidRPr="005A05AB" w:rsidRDefault="00C02C31" w:rsidP="00C02C31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eastAsia="Calibri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0B33D785" wp14:editId="5EDFB6CC">
                <wp:simplePos x="0" y="0"/>
                <wp:positionH relativeFrom="margin">
                  <wp:posOffset>0</wp:posOffset>
                </wp:positionH>
                <wp:positionV relativeFrom="paragraph">
                  <wp:posOffset>104140</wp:posOffset>
                </wp:positionV>
                <wp:extent cx="467995" cy="635"/>
                <wp:effectExtent l="15240" t="10795" r="12065" b="17145"/>
                <wp:wrapNone/>
                <wp:docPr id="183" name="Прямая соединительная линия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EE01C4B" id="Прямая соединительная линия 183" o:spid="_x0000_s1026" style="position:absolute;z-index:251667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8.2pt" to="36.8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муниципального района</w:t>
      </w:r>
    </w:p>
    <w:p w:rsidR="00C02C31" w:rsidRPr="005A05AB" w:rsidRDefault="00C02C31" w:rsidP="00C02C3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66944" behindDoc="0" locked="0" layoutInCell="1" allowOverlap="1" wp14:anchorId="477493C4" wp14:editId="5E559002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185" name="Прямая соединительная линия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6EC0955" id="Прямая соединительная линия 185" o:spid="_x0000_s1026" style="position:absolute;z-index:25166694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665920" behindDoc="0" locked="0" layoutInCell="0" allowOverlap="1" wp14:anchorId="13827359" wp14:editId="0E8FCFE9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186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C02C31" w:rsidRPr="005A05AB" w:rsidRDefault="00C02C31" w:rsidP="00C02C31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C02C31" w:rsidRPr="005A05AB" w:rsidRDefault="00C02C31" w:rsidP="00C02C3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16:14:210102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C02C31" w:rsidRDefault="00C02C31" w:rsidP="00C02C3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:82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ab/>
      </w:r>
      <w:r w:rsidRPr="005A05AB">
        <w:rPr>
          <w:rFonts w:eastAsia="Times New Roman" w:cs="Times New Roman"/>
          <w:szCs w:val="24"/>
          <w:lang w:val="ru-RU" w:eastAsia="ru-RU"/>
        </w:rPr>
        <w:t>– кадастровый номер земельного участка</w:t>
      </w:r>
    </w:p>
    <w:p w:rsidR="00C02C31" w:rsidRDefault="00C02C31" w:rsidP="00C02C3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(16:14:000000:283)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>стровый номер единого землепользования.</w:t>
      </w:r>
    </w:p>
    <w:p w:rsidR="00C02C31" w:rsidRDefault="00C02C31">
      <w:pPr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br w:type="page"/>
      </w:r>
    </w:p>
    <w:p w:rsidR="00C02C31" w:rsidRPr="005A05AB" w:rsidRDefault="00C02C31" w:rsidP="00C02C31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C02C31" w:rsidRDefault="00F31273" w:rsidP="00C02C31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C02C31">
        <w:rPr>
          <w:rStyle w:val="BigStyle"/>
          <w:lang w:val="ru-RU"/>
        </w:rPr>
        <w:t xml:space="preserve"> природы регионального значения</w:t>
      </w:r>
    </w:p>
    <w:p w:rsidR="00C02C31" w:rsidRPr="005A05AB" w:rsidRDefault="00C02C31" w:rsidP="00C02C31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C02C31" w:rsidRPr="005A05AB" w:rsidRDefault="00C02C31" w:rsidP="00C02C31">
      <w:pPr>
        <w:spacing w:after="120"/>
        <w:jc w:val="center"/>
        <w:rPr>
          <w:lang w:val="ru-RU"/>
        </w:rPr>
      </w:pPr>
      <w:r>
        <w:rPr>
          <w:lang w:val="ru-RU"/>
        </w:rPr>
        <w:t>Выноска 19</w:t>
      </w:r>
    </w:p>
    <w:p w:rsidR="00C02C31" w:rsidRPr="002619DE" w:rsidRDefault="00C02C31" w:rsidP="00C02C31">
      <w:pPr>
        <w:spacing w:after="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73495"/>
            <wp:effectExtent l="0" t="0" r="0" b="8255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Ново_Тинчалинская сурковая колония_выноски_1 000_24.bmp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2C31" w:rsidRPr="005A05AB" w:rsidRDefault="00C02C31" w:rsidP="00C02C31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1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C02C31" w:rsidRPr="005A05AB" w:rsidRDefault="00C02C31" w:rsidP="00C02C31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C02C31" w:rsidRPr="005A05AB" w:rsidRDefault="00C02C31" w:rsidP="00C02C31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822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C02C31" w:rsidRPr="005A05AB" w:rsidRDefault="00C02C31" w:rsidP="00C02C31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68992" behindDoc="0" locked="0" layoutInCell="0" allowOverlap="1" wp14:anchorId="285D8C94" wp14:editId="27E6D226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188" name="Прямая соединительная линия 18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397D69B" id="Прямая соединительная линия 188" o:spid="_x0000_s1026" style="position:absolute;z-index:251668992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C02C31" w:rsidRPr="005A05AB" w:rsidRDefault="00C02C31" w:rsidP="00C02C31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eastAsia="Calibri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5D18C11D" wp14:editId="19B5500D">
                <wp:simplePos x="0" y="0"/>
                <wp:positionH relativeFrom="margin">
                  <wp:posOffset>0</wp:posOffset>
                </wp:positionH>
                <wp:positionV relativeFrom="paragraph">
                  <wp:posOffset>104140</wp:posOffset>
                </wp:positionV>
                <wp:extent cx="467995" cy="635"/>
                <wp:effectExtent l="15240" t="10795" r="12065" b="17145"/>
                <wp:wrapNone/>
                <wp:docPr id="189" name="Прямая соединительная линия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01F82EC" id="Прямая соединительная линия 189" o:spid="_x0000_s1026" style="position:absolute;z-index:2516720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8.2pt" to="36.8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муниципального района</w:t>
      </w:r>
    </w:p>
    <w:p w:rsidR="00C02C31" w:rsidRPr="005A05AB" w:rsidRDefault="00C02C31" w:rsidP="00C02C3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71040" behindDoc="0" locked="0" layoutInCell="1" allowOverlap="1" wp14:anchorId="5BCCC662" wp14:editId="59E37843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191" name="Прямая соединительная линия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A95D31B" id="Прямая соединительная линия 191" o:spid="_x0000_s1026" style="position:absolute;z-index:251671040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670016" behindDoc="0" locked="0" layoutInCell="0" allowOverlap="1" wp14:anchorId="06899A4E" wp14:editId="67F14E64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192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C02C31" w:rsidRPr="005A05AB" w:rsidRDefault="00C02C31" w:rsidP="00C02C31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C02C31" w:rsidRPr="005A05AB" w:rsidRDefault="00C02C31" w:rsidP="00C02C3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16:14:210102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C02C31" w:rsidRDefault="00C02C31" w:rsidP="00C02C3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:82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ab/>
      </w:r>
      <w:r w:rsidRPr="005A05AB">
        <w:rPr>
          <w:rFonts w:eastAsia="Times New Roman" w:cs="Times New Roman"/>
          <w:szCs w:val="24"/>
          <w:lang w:val="ru-RU" w:eastAsia="ru-RU"/>
        </w:rPr>
        <w:t>– кадастровый номер земельного участка</w:t>
      </w:r>
    </w:p>
    <w:p w:rsidR="00C02C31" w:rsidRDefault="00C02C31" w:rsidP="00C02C3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(16:14:000000:283)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>стровый номер единого землепользования.</w:t>
      </w:r>
    </w:p>
    <w:p w:rsidR="00C02C31" w:rsidRDefault="00C02C31">
      <w:pPr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br w:type="page"/>
      </w:r>
    </w:p>
    <w:p w:rsidR="00C02C31" w:rsidRPr="005A05AB" w:rsidRDefault="00C02C31" w:rsidP="00C02C31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C02C31" w:rsidRDefault="00F31273" w:rsidP="00C02C31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C02C31">
        <w:rPr>
          <w:rStyle w:val="BigStyle"/>
          <w:lang w:val="ru-RU"/>
        </w:rPr>
        <w:t xml:space="preserve"> природы регионального значения</w:t>
      </w:r>
    </w:p>
    <w:p w:rsidR="00C02C31" w:rsidRPr="005A05AB" w:rsidRDefault="00C02C31" w:rsidP="00C02C31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C02C31" w:rsidRPr="005A05AB" w:rsidRDefault="00C02C31" w:rsidP="00C02C31">
      <w:pPr>
        <w:spacing w:after="120"/>
        <w:jc w:val="center"/>
        <w:rPr>
          <w:lang w:val="ru-RU"/>
        </w:rPr>
      </w:pPr>
      <w:r>
        <w:rPr>
          <w:lang w:val="ru-RU"/>
        </w:rPr>
        <w:t>Выноска 20</w:t>
      </w:r>
    </w:p>
    <w:p w:rsidR="00C02C31" w:rsidRPr="002619DE" w:rsidRDefault="00C02C31" w:rsidP="00C02C31">
      <w:pPr>
        <w:spacing w:after="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73495"/>
            <wp:effectExtent l="0" t="0" r="0" b="8255"/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Ново_Тинчалинская сурковая колония_выноски_1 000_23.bmp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2C31" w:rsidRPr="005A05AB" w:rsidRDefault="00C02C31" w:rsidP="00C02C31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1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C02C31" w:rsidRPr="005A05AB" w:rsidRDefault="00C02C31" w:rsidP="00C02C31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C02C31" w:rsidRPr="005A05AB" w:rsidRDefault="00C02C31" w:rsidP="00C02C31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847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C02C31" w:rsidRPr="005A05AB" w:rsidRDefault="00C02C31" w:rsidP="00C02C31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74112" behindDoc="0" locked="0" layoutInCell="0" allowOverlap="1" wp14:anchorId="356ED16A" wp14:editId="7764950A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194" name="Прямая соединительная линия 19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982AE08" id="Прямая соединительная линия 194" o:spid="_x0000_s1026" style="position:absolute;z-index:251674112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C02C31" w:rsidRDefault="00C02C31" w:rsidP="00C02C31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eastAsia="Calibri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68B6900D" wp14:editId="3EC12075">
                <wp:simplePos x="0" y="0"/>
                <wp:positionH relativeFrom="margin">
                  <wp:posOffset>0</wp:posOffset>
                </wp:positionH>
                <wp:positionV relativeFrom="paragraph">
                  <wp:posOffset>104140</wp:posOffset>
                </wp:positionV>
                <wp:extent cx="467995" cy="635"/>
                <wp:effectExtent l="15240" t="10795" r="12065" b="17145"/>
                <wp:wrapNone/>
                <wp:docPr id="195" name="Прямая соединительная линия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78481C" id="Прямая соединительная линия 195" o:spid="_x0000_s1026" style="position:absolute;z-index:2516730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8.2pt" to="36.8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муниципального района</w:t>
      </w:r>
    </w:p>
    <w:p w:rsidR="00C02C31" w:rsidRPr="005A05AB" w:rsidRDefault="00C02C31" w:rsidP="00C02C31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>
        <w:rPr>
          <w:rFonts w:eastAsia="Calibri" w:cs="Times New Roman"/>
          <w:lang w:val="ru-RU" w:eastAsia="ru-RU"/>
        </w:rPr>
        <w:t xml:space="preserve">                        – граница сельского поселения</w: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t xml:space="preserve"> </w: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12070B43" wp14:editId="3347CC40">
                <wp:simplePos x="0" y="0"/>
                <wp:positionH relativeFrom="margin">
                  <wp:posOffset>0</wp:posOffset>
                </wp:positionH>
                <wp:positionV relativeFrom="paragraph">
                  <wp:posOffset>129476</wp:posOffset>
                </wp:positionV>
                <wp:extent cx="468000" cy="0"/>
                <wp:effectExtent l="0" t="0" r="27305" b="19050"/>
                <wp:wrapNone/>
                <wp:docPr id="130" name="Прямая соединительная линия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A52BE9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6B3A6B9" id="Прямая соединительная линия 130" o:spid="_x0000_s1026" style="position:absolute;z-index:251677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10.2pt" to="36.85pt,1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" strokecolor="#a52be9" strokeweight=".53mm">
                <w10:wrap anchorx="margin"/>
              </v:line>
            </w:pict>
          </mc:Fallback>
        </mc:AlternateContent>
      </w:r>
    </w:p>
    <w:p w:rsidR="00C02C31" w:rsidRPr="005A05AB" w:rsidRDefault="00C02C31" w:rsidP="00C02C3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76160" behindDoc="0" locked="0" layoutInCell="1" allowOverlap="1" wp14:anchorId="647394F4" wp14:editId="41264F73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197" name="Прямая соединительная линия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B905104" id="Прямая соединительная линия 197" o:spid="_x0000_s1026" style="position:absolute;z-index:251676160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675136" behindDoc="0" locked="0" layoutInCell="0" allowOverlap="1" wp14:anchorId="75C2BD73" wp14:editId="4AEADA57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198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C02C31" w:rsidRPr="005A05AB" w:rsidRDefault="00C02C31" w:rsidP="00C02C31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C02C31" w:rsidRPr="005A05AB" w:rsidRDefault="00C02C31" w:rsidP="00C02C3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16:14:220102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C02C31" w:rsidRDefault="00C02C31" w:rsidP="00C02C3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:82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ab/>
      </w:r>
      <w:r w:rsidRPr="005A05AB">
        <w:rPr>
          <w:rFonts w:eastAsia="Times New Roman" w:cs="Times New Roman"/>
          <w:szCs w:val="24"/>
          <w:lang w:val="ru-RU" w:eastAsia="ru-RU"/>
        </w:rPr>
        <w:t>– кадастровый номер земельного участка</w:t>
      </w:r>
    </w:p>
    <w:p w:rsidR="00C02C31" w:rsidRDefault="00C02C31" w:rsidP="00C02C3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(16:14:000000:283)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>стровый номер единого землепользования.</w:t>
      </w:r>
    </w:p>
    <w:p w:rsidR="00C02C31" w:rsidRPr="005A05AB" w:rsidRDefault="00C02C31" w:rsidP="00C02C31">
      <w:pPr>
        <w:spacing w:after="0" w:line="360" w:lineRule="auto"/>
        <w:jc w:val="center"/>
        <w:rPr>
          <w:lang w:val="ru-RU"/>
        </w:rPr>
      </w:pPr>
      <w:r>
        <w:rPr>
          <w:rFonts w:eastAsia="Times New Roman" w:cs="Times New Roman"/>
          <w:szCs w:val="24"/>
          <w:lang w:val="ru-RU"/>
        </w:rPr>
        <w:br w:type="page"/>
      </w:r>
    </w:p>
    <w:p w:rsidR="00C02C31" w:rsidRPr="005A05AB" w:rsidRDefault="00C02C31" w:rsidP="00C02C31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C02C31" w:rsidRDefault="00F31273" w:rsidP="00C02C31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C02C31">
        <w:rPr>
          <w:rStyle w:val="BigStyle"/>
          <w:lang w:val="ru-RU"/>
        </w:rPr>
        <w:t xml:space="preserve"> природы регионального значения</w:t>
      </w:r>
    </w:p>
    <w:p w:rsidR="00C02C31" w:rsidRPr="005A05AB" w:rsidRDefault="00C02C31" w:rsidP="00C02C31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C02C31" w:rsidRPr="005A05AB" w:rsidRDefault="00C02C31" w:rsidP="00C02C31">
      <w:pPr>
        <w:spacing w:after="120"/>
        <w:jc w:val="center"/>
        <w:rPr>
          <w:lang w:val="ru-RU"/>
        </w:rPr>
      </w:pPr>
      <w:r>
        <w:rPr>
          <w:lang w:val="ru-RU"/>
        </w:rPr>
        <w:t>Выноска 21</w:t>
      </w:r>
    </w:p>
    <w:p w:rsidR="00C02C31" w:rsidRPr="002619DE" w:rsidRDefault="00C02C31" w:rsidP="00C02C31">
      <w:pPr>
        <w:spacing w:after="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70320"/>
            <wp:effectExtent l="0" t="0" r="0" b="0"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Ново_Тинчалинская сурковая колония_выноски_1 000_22.bmp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2C31" w:rsidRPr="005A05AB" w:rsidRDefault="00C02C31" w:rsidP="00C02C31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1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C02C31" w:rsidRPr="005A05AB" w:rsidRDefault="00C02C31" w:rsidP="00C02C31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C02C31" w:rsidRPr="005A05AB" w:rsidRDefault="00C02C31" w:rsidP="00C02C31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866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C02C31" w:rsidRPr="005A05AB" w:rsidRDefault="00C02C31" w:rsidP="00C02C31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78208" behindDoc="0" locked="0" layoutInCell="0" allowOverlap="1" wp14:anchorId="4C06BEF3" wp14:editId="39D846BF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200" name="Прямая соединительная линия 20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A4D0ADE" id="Прямая соединительная линия 200" o:spid="_x0000_s1026" style="position:absolute;z-index:25167820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C02C31" w:rsidRPr="005A05AB" w:rsidRDefault="00C02C31" w:rsidP="00C02C31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eastAsia="Calibri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 wp14:anchorId="391ED864" wp14:editId="6F604759">
                <wp:simplePos x="0" y="0"/>
                <wp:positionH relativeFrom="margin">
                  <wp:posOffset>0</wp:posOffset>
                </wp:positionH>
                <wp:positionV relativeFrom="paragraph">
                  <wp:posOffset>104140</wp:posOffset>
                </wp:positionV>
                <wp:extent cx="467995" cy="635"/>
                <wp:effectExtent l="15240" t="10795" r="12065" b="17145"/>
                <wp:wrapNone/>
                <wp:docPr id="201" name="Прямая соединительная линия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6CB09A8" id="Прямая соединительная линия 201" o:spid="_x0000_s1026" style="position:absolute;z-index:251681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8.2pt" to="36.8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муниципального района</w:t>
      </w:r>
    </w:p>
    <w:p w:rsidR="00C02C31" w:rsidRPr="005A05AB" w:rsidRDefault="00C02C31" w:rsidP="00C02C3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80256" behindDoc="0" locked="0" layoutInCell="1" allowOverlap="1" wp14:anchorId="5B9E050F" wp14:editId="583507A9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203" name="Прямая соединительная линия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874E31A" id="Прямая соединительная линия 203" o:spid="_x0000_s1026" style="position:absolute;z-index:251680256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679232" behindDoc="0" locked="0" layoutInCell="0" allowOverlap="1" wp14:anchorId="0573B7DD" wp14:editId="4361481E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204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C02C31" w:rsidRPr="005A05AB" w:rsidRDefault="00C02C31" w:rsidP="00C02C31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C02C31" w:rsidRPr="005A05AB" w:rsidRDefault="00C02C31" w:rsidP="00C02C3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16:14:220102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C02C31" w:rsidRDefault="00C02C31" w:rsidP="00C02C3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:111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C02C31" w:rsidRDefault="00C02C31" w:rsidP="00C02C31">
      <w:pPr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(16:14:000000:153)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>стровый номер единого землепользования.</w:t>
      </w:r>
    </w:p>
    <w:p w:rsidR="00C02C31" w:rsidRPr="005A05AB" w:rsidRDefault="00C02C31" w:rsidP="00C02C31">
      <w:pPr>
        <w:spacing w:after="0" w:line="360" w:lineRule="auto"/>
        <w:jc w:val="center"/>
        <w:rPr>
          <w:lang w:val="ru-RU"/>
        </w:rPr>
      </w:pPr>
    </w:p>
    <w:p w:rsidR="00C02C31" w:rsidRPr="005A05AB" w:rsidRDefault="00C02C31" w:rsidP="00C02C31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C02C31" w:rsidRDefault="00F31273" w:rsidP="00C02C31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C02C31">
        <w:rPr>
          <w:rStyle w:val="BigStyle"/>
          <w:lang w:val="ru-RU"/>
        </w:rPr>
        <w:t xml:space="preserve"> природы регионального значения</w:t>
      </w:r>
    </w:p>
    <w:p w:rsidR="00C02C31" w:rsidRPr="005A05AB" w:rsidRDefault="00C02C31" w:rsidP="00C02C31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C02C31" w:rsidRPr="005A05AB" w:rsidRDefault="00C02C31" w:rsidP="00C02C31">
      <w:pPr>
        <w:spacing w:after="120"/>
        <w:jc w:val="center"/>
        <w:rPr>
          <w:lang w:val="ru-RU"/>
        </w:rPr>
      </w:pPr>
      <w:r>
        <w:rPr>
          <w:lang w:val="ru-RU"/>
        </w:rPr>
        <w:t>Выноска 22</w:t>
      </w:r>
    </w:p>
    <w:p w:rsidR="00C02C31" w:rsidRPr="002619DE" w:rsidRDefault="00C02C31" w:rsidP="00C02C31">
      <w:pPr>
        <w:spacing w:after="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73495"/>
            <wp:effectExtent l="0" t="0" r="0" b="8255"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Ново_Тинчалинская сурковая колония_выноски_1 000_21.bmp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2C31" w:rsidRPr="005A05AB" w:rsidRDefault="00C02C31" w:rsidP="00C02C31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1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C02C31" w:rsidRPr="005A05AB" w:rsidRDefault="00C02C31" w:rsidP="00C02C31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C02C31" w:rsidRPr="005A05AB" w:rsidRDefault="00C02C31" w:rsidP="00C02C31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897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C02C31" w:rsidRPr="005A05AB" w:rsidRDefault="00C02C31" w:rsidP="00C02C31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82304" behindDoc="0" locked="0" layoutInCell="0" allowOverlap="1" wp14:anchorId="75FC1F3A" wp14:editId="6446D9F9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206" name="Прямая соединительная линия 20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12E05C0" id="Прямая соединительная линия 206" o:spid="_x0000_s1026" style="position:absolute;z-index:25168230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C02C31" w:rsidRPr="005A05AB" w:rsidRDefault="00C02C31" w:rsidP="00C02C31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eastAsia="Calibri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0D250080" wp14:editId="5F90D636">
                <wp:simplePos x="0" y="0"/>
                <wp:positionH relativeFrom="margin">
                  <wp:posOffset>0</wp:posOffset>
                </wp:positionH>
                <wp:positionV relativeFrom="paragraph">
                  <wp:posOffset>104140</wp:posOffset>
                </wp:positionV>
                <wp:extent cx="467995" cy="635"/>
                <wp:effectExtent l="15240" t="10795" r="12065" b="17145"/>
                <wp:wrapNone/>
                <wp:docPr id="207" name="Прямая соединительная линия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FF75C4" id="Прямая соединительная линия 207" o:spid="_x0000_s1026" style="position:absolute;z-index:2516853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8.2pt" to="36.8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муниципального района</w:t>
      </w:r>
    </w:p>
    <w:p w:rsidR="00C02C31" w:rsidRPr="005A05AB" w:rsidRDefault="00C02C31" w:rsidP="00C02C3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84352" behindDoc="0" locked="0" layoutInCell="1" allowOverlap="1" wp14:anchorId="5276B9CC" wp14:editId="2FC29B55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209" name="Прямая соединительная линия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955262D" id="Прямая соединительная линия 209" o:spid="_x0000_s1026" style="position:absolute;z-index:251684352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683328" behindDoc="0" locked="0" layoutInCell="0" allowOverlap="1" wp14:anchorId="57CDC5A6" wp14:editId="0C244CDF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210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C02C31" w:rsidRPr="005A05AB" w:rsidRDefault="00C02C31" w:rsidP="00C02C31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C02C31" w:rsidRPr="005A05AB" w:rsidRDefault="00C02C31" w:rsidP="00C02C3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16:14:220102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C02C31" w:rsidRDefault="00C02C31" w:rsidP="00C02C3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:108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  <w:r>
        <w:rPr>
          <w:rFonts w:eastAsia="Times New Roman" w:cs="Times New Roman"/>
          <w:szCs w:val="24"/>
          <w:lang w:val="ru-RU" w:eastAsia="ru-RU"/>
        </w:rPr>
        <w:t>.</w:t>
      </w:r>
    </w:p>
    <w:p w:rsidR="00C02C31" w:rsidRDefault="00C02C31">
      <w:pPr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szCs w:val="24"/>
          <w:lang w:val="ru-RU" w:eastAsia="ru-RU"/>
        </w:rPr>
        <w:br w:type="page"/>
      </w:r>
    </w:p>
    <w:p w:rsidR="00C02C31" w:rsidRPr="005A05AB" w:rsidRDefault="00C02C31" w:rsidP="00C02C31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C02C31" w:rsidRDefault="00F31273" w:rsidP="00C02C31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C02C31">
        <w:rPr>
          <w:rStyle w:val="BigStyle"/>
          <w:lang w:val="ru-RU"/>
        </w:rPr>
        <w:t xml:space="preserve"> природы регионального значения</w:t>
      </w:r>
    </w:p>
    <w:p w:rsidR="00C02C31" w:rsidRPr="005A05AB" w:rsidRDefault="00C02C31" w:rsidP="00C02C31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C02C31" w:rsidRPr="005A05AB" w:rsidRDefault="00C02C31" w:rsidP="00C02C31">
      <w:pPr>
        <w:spacing w:after="80"/>
        <w:jc w:val="center"/>
        <w:rPr>
          <w:lang w:val="ru-RU"/>
        </w:rPr>
      </w:pPr>
      <w:r>
        <w:rPr>
          <w:lang w:val="ru-RU"/>
        </w:rPr>
        <w:t>Выноска 23</w:t>
      </w:r>
    </w:p>
    <w:p w:rsidR="00C02C31" w:rsidRPr="002619DE" w:rsidRDefault="00C02C31" w:rsidP="00C02C31">
      <w:pPr>
        <w:spacing w:after="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73495"/>
            <wp:effectExtent l="0" t="0" r="0" b="8255"/>
            <wp:docPr id="15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Ново_Тинчалинская сурковая колония_выноски_1 000_20.bmp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2C31" w:rsidRPr="005A05AB" w:rsidRDefault="00C02C31" w:rsidP="00C02C31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1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C02C31" w:rsidRPr="005A05AB" w:rsidRDefault="00C02C31" w:rsidP="00C02C31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C02C31" w:rsidRPr="005A05AB" w:rsidRDefault="00C02C31" w:rsidP="00C02C31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916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C02C31" w:rsidRPr="005A05AB" w:rsidRDefault="00C02C31" w:rsidP="00C02C31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86400" behindDoc="0" locked="0" layoutInCell="0" allowOverlap="1" wp14:anchorId="39E230CA" wp14:editId="35767D77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212" name="Прямая соединительная линия 2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76621EA" id="Прямая соединительная линия 212" o:spid="_x0000_s1026" style="position:absolute;z-index:251686400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C02C31" w:rsidRPr="005A05AB" w:rsidRDefault="00C02C31" w:rsidP="00C02C31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eastAsia="Calibri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689472" behindDoc="0" locked="0" layoutInCell="1" allowOverlap="1" wp14:anchorId="1DB80E08" wp14:editId="38FF0D8B">
                <wp:simplePos x="0" y="0"/>
                <wp:positionH relativeFrom="margin">
                  <wp:posOffset>0</wp:posOffset>
                </wp:positionH>
                <wp:positionV relativeFrom="paragraph">
                  <wp:posOffset>104140</wp:posOffset>
                </wp:positionV>
                <wp:extent cx="467995" cy="635"/>
                <wp:effectExtent l="15240" t="10795" r="12065" b="17145"/>
                <wp:wrapNone/>
                <wp:docPr id="213" name="Прямая соединительная линия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2F4BC66" id="Прямая соединительная линия 213" o:spid="_x0000_s1026" style="position:absolute;z-index:2516894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8.2pt" to="36.8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муниципального района</w:t>
      </w:r>
    </w:p>
    <w:p w:rsidR="00C02C31" w:rsidRPr="005A05AB" w:rsidRDefault="00C02C31" w:rsidP="00C02C3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88448" behindDoc="0" locked="0" layoutInCell="1" allowOverlap="1" wp14:anchorId="2BB74FA9" wp14:editId="3277C8C8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215" name="Прямая соединительная линия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4A7C3A6" id="Прямая соединительная линия 215" o:spid="_x0000_s1026" style="position:absolute;z-index:25168844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687424" behindDoc="0" locked="0" layoutInCell="0" allowOverlap="1" wp14:anchorId="385E77F3" wp14:editId="1B2C7035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216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C02C31" w:rsidRPr="005A05AB" w:rsidRDefault="00C02C31" w:rsidP="00C02C31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C02C31" w:rsidRPr="005A05AB" w:rsidRDefault="00C02C31" w:rsidP="00C02C3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16:14:220102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C02C31" w:rsidRDefault="00C02C31" w:rsidP="00C02C3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:111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C02C31" w:rsidRDefault="00C02C31" w:rsidP="00C02C3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(16:14:000000:290)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 xml:space="preserve">стровый номер единого землепользования </w:t>
      </w:r>
    </w:p>
    <w:p w:rsidR="00C02C31" w:rsidRDefault="00C02C31" w:rsidP="00C02C3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(2)</w:t>
      </w:r>
      <w:r w:rsidRPr="00703868">
        <w:rPr>
          <w:rFonts w:eastAsia="Times New Roman" w:cs="Times New Roman"/>
          <w:szCs w:val="24"/>
          <w:lang w:val="ru-RU"/>
        </w:rPr>
        <w:tab/>
        <w:t xml:space="preserve">– </w:t>
      </w:r>
      <w:r>
        <w:rPr>
          <w:rFonts w:eastAsia="Times New Roman" w:cs="Times New Roman"/>
          <w:szCs w:val="24"/>
          <w:lang w:val="ru-RU"/>
        </w:rPr>
        <w:t>номер контура многоконтурного земельного участка.</w:t>
      </w:r>
    </w:p>
    <w:p w:rsidR="00C30ADF" w:rsidRPr="005A05AB" w:rsidRDefault="00C30ADF" w:rsidP="00C30ADF">
      <w:pPr>
        <w:spacing w:after="0" w:line="360" w:lineRule="auto"/>
        <w:jc w:val="center"/>
        <w:rPr>
          <w:lang w:val="ru-RU"/>
        </w:rPr>
      </w:pPr>
    </w:p>
    <w:p w:rsidR="00C30ADF" w:rsidRPr="005A05AB" w:rsidRDefault="00C30ADF" w:rsidP="00C30ADF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C30ADF" w:rsidRDefault="00F31273" w:rsidP="00C30ADF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C30ADF">
        <w:rPr>
          <w:rStyle w:val="BigStyle"/>
          <w:lang w:val="ru-RU"/>
        </w:rPr>
        <w:t xml:space="preserve"> природы регионального значения</w:t>
      </w:r>
    </w:p>
    <w:p w:rsidR="00C30ADF" w:rsidRPr="005A05AB" w:rsidRDefault="00C30ADF" w:rsidP="00C30ADF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C30ADF" w:rsidRPr="005A05AB" w:rsidRDefault="00C30ADF" w:rsidP="00C30ADF">
      <w:pPr>
        <w:spacing w:after="120"/>
        <w:jc w:val="center"/>
        <w:rPr>
          <w:lang w:val="ru-RU"/>
        </w:rPr>
      </w:pPr>
      <w:r>
        <w:rPr>
          <w:lang w:val="ru-RU"/>
        </w:rPr>
        <w:t>Выноска 24</w:t>
      </w:r>
    </w:p>
    <w:p w:rsidR="00C30ADF" w:rsidRPr="002619DE" w:rsidRDefault="00C30ADF" w:rsidP="00C30ADF">
      <w:pPr>
        <w:spacing w:after="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70320"/>
            <wp:effectExtent l="0" t="0" r="0" b="0"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Ново_Тинчалинская сурковая колония_выноски_1 000_19.bmp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0ADF" w:rsidRPr="005A05AB" w:rsidRDefault="00C30ADF" w:rsidP="00C30ADF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1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C30ADF" w:rsidRPr="005A05AB" w:rsidRDefault="00C30ADF" w:rsidP="00C30ADF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C30ADF" w:rsidRPr="005A05AB" w:rsidRDefault="00C30ADF" w:rsidP="00C30ADF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927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C30ADF" w:rsidRPr="005A05AB" w:rsidRDefault="00C30ADF" w:rsidP="00C30ADF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90496" behindDoc="0" locked="0" layoutInCell="0" allowOverlap="1" wp14:anchorId="7F9C9345" wp14:editId="34CAB787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218" name="Прямая соединительная линия 2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9A2FC4D" id="Прямая соединительная линия 218" o:spid="_x0000_s1026" style="position:absolute;z-index:251690496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C30ADF" w:rsidRPr="005A05AB" w:rsidRDefault="00C30ADF" w:rsidP="00C30ADF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eastAsia="Calibri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693568" behindDoc="0" locked="0" layoutInCell="1" allowOverlap="1" wp14:anchorId="5FEF7A73" wp14:editId="013987C4">
                <wp:simplePos x="0" y="0"/>
                <wp:positionH relativeFrom="margin">
                  <wp:posOffset>0</wp:posOffset>
                </wp:positionH>
                <wp:positionV relativeFrom="paragraph">
                  <wp:posOffset>104140</wp:posOffset>
                </wp:positionV>
                <wp:extent cx="467995" cy="635"/>
                <wp:effectExtent l="15240" t="10795" r="12065" b="17145"/>
                <wp:wrapNone/>
                <wp:docPr id="219" name="Прямая соединительная линия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4F51937" id="Прямая соединительная линия 219" o:spid="_x0000_s1026" style="position:absolute;z-index:2516935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8.2pt" to="36.8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муниципального района</w:t>
      </w:r>
    </w:p>
    <w:p w:rsidR="00C30ADF" w:rsidRPr="005A05AB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92544" behindDoc="0" locked="0" layoutInCell="1" allowOverlap="1" wp14:anchorId="171A1298" wp14:editId="5E480106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221" name="Прямая соединительная линия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E143574" id="Прямая соединительная линия 221" o:spid="_x0000_s1026" style="position:absolute;z-index:25169254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691520" behindDoc="0" locked="0" layoutInCell="0" allowOverlap="1" wp14:anchorId="0B5C242E" wp14:editId="68E49E2C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222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C30ADF" w:rsidRPr="005A05AB" w:rsidRDefault="00C30ADF" w:rsidP="00C30ADF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C30ADF" w:rsidRPr="005A05AB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16:14:220102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C30ADF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:111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C30ADF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(16:14:000000:290)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 xml:space="preserve">стровый номер единого землепользования </w:t>
      </w:r>
    </w:p>
    <w:p w:rsidR="00C30ADF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(2)</w:t>
      </w:r>
      <w:r w:rsidRPr="00703868">
        <w:rPr>
          <w:rFonts w:eastAsia="Times New Roman" w:cs="Times New Roman"/>
          <w:szCs w:val="24"/>
          <w:lang w:val="ru-RU"/>
        </w:rPr>
        <w:tab/>
        <w:t xml:space="preserve">– </w:t>
      </w:r>
      <w:r>
        <w:rPr>
          <w:rFonts w:eastAsia="Times New Roman" w:cs="Times New Roman"/>
          <w:szCs w:val="24"/>
          <w:lang w:val="ru-RU"/>
        </w:rPr>
        <w:t>номер контура многоконтурного земельного участка.</w:t>
      </w:r>
    </w:p>
    <w:p w:rsidR="00C30ADF" w:rsidRPr="005A05AB" w:rsidRDefault="00C30ADF" w:rsidP="00C30ADF">
      <w:pPr>
        <w:spacing w:after="0" w:line="360" w:lineRule="auto"/>
        <w:jc w:val="center"/>
        <w:rPr>
          <w:lang w:val="ru-RU"/>
        </w:rPr>
      </w:pPr>
      <w:r>
        <w:rPr>
          <w:rFonts w:eastAsia="Times New Roman" w:cs="Times New Roman"/>
          <w:szCs w:val="24"/>
          <w:lang w:val="ru-RU"/>
        </w:rPr>
        <w:br w:type="page"/>
      </w:r>
    </w:p>
    <w:p w:rsidR="00C30ADF" w:rsidRPr="005A05AB" w:rsidRDefault="00C30ADF" w:rsidP="00C30ADF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C30ADF" w:rsidRDefault="00F31273" w:rsidP="00C30ADF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C30ADF">
        <w:rPr>
          <w:rStyle w:val="BigStyle"/>
          <w:lang w:val="ru-RU"/>
        </w:rPr>
        <w:t xml:space="preserve"> природы регионального значения</w:t>
      </w:r>
    </w:p>
    <w:p w:rsidR="00C30ADF" w:rsidRPr="005A05AB" w:rsidRDefault="00C30ADF" w:rsidP="00C30ADF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C30ADF" w:rsidRPr="005A05AB" w:rsidRDefault="00C30ADF" w:rsidP="00C30ADF">
      <w:pPr>
        <w:spacing w:after="120"/>
        <w:jc w:val="center"/>
        <w:rPr>
          <w:lang w:val="ru-RU"/>
        </w:rPr>
      </w:pPr>
      <w:r>
        <w:rPr>
          <w:lang w:val="ru-RU"/>
        </w:rPr>
        <w:t>Выноска 25</w:t>
      </w:r>
    </w:p>
    <w:p w:rsidR="00C30ADF" w:rsidRPr="002619DE" w:rsidRDefault="00C30ADF" w:rsidP="00C30ADF">
      <w:pPr>
        <w:spacing w:after="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73495"/>
            <wp:effectExtent l="0" t="0" r="0" b="8255"/>
            <wp:docPr id="169" name="Рисунок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Ново_Тинчалинская сурковая колония_выноски_1 000_18.bmp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0ADF" w:rsidRPr="005A05AB" w:rsidRDefault="00C30ADF" w:rsidP="00C30ADF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1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C30ADF" w:rsidRPr="005A05AB" w:rsidRDefault="00C30ADF" w:rsidP="00C30ADF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C30ADF" w:rsidRPr="005A05AB" w:rsidRDefault="00C30ADF" w:rsidP="00C30ADF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944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C30ADF" w:rsidRPr="005A05AB" w:rsidRDefault="00C30ADF" w:rsidP="00C30ADF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94592" behindDoc="0" locked="0" layoutInCell="0" allowOverlap="1" wp14:anchorId="7ED25DCC" wp14:editId="6765662D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224" name="Прямая соединительная линия 2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B78A4BF" id="Прямая соединительная линия 224" o:spid="_x0000_s1026" style="position:absolute;z-index:251694592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C30ADF" w:rsidRPr="005A05AB" w:rsidRDefault="00C30ADF" w:rsidP="00C30ADF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eastAsia="Calibri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697664" behindDoc="0" locked="0" layoutInCell="1" allowOverlap="1" wp14:anchorId="380DAAFC" wp14:editId="7F6548D4">
                <wp:simplePos x="0" y="0"/>
                <wp:positionH relativeFrom="margin">
                  <wp:posOffset>0</wp:posOffset>
                </wp:positionH>
                <wp:positionV relativeFrom="paragraph">
                  <wp:posOffset>104140</wp:posOffset>
                </wp:positionV>
                <wp:extent cx="467995" cy="635"/>
                <wp:effectExtent l="15240" t="10795" r="12065" b="17145"/>
                <wp:wrapNone/>
                <wp:docPr id="225" name="Прямая соединительная линия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3945A8B" id="Прямая соединительная линия 225" o:spid="_x0000_s1026" style="position:absolute;z-index:2516976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8.2pt" to="36.8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муниципального района</w:t>
      </w:r>
    </w:p>
    <w:p w:rsidR="00C30ADF" w:rsidRPr="005A05AB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96640" behindDoc="0" locked="0" layoutInCell="1" allowOverlap="1" wp14:anchorId="6BA7F190" wp14:editId="24EB0797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227" name="Прямая соединительная линия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B842FF7" id="Прямая соединительная линия 227" o:spid="_x0000_s1026" style="position:absolute;z-index:251696640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695616" behindDoc="0" locked="0" layoutInCell="0" allowOverlap="1" wp14:anchorId="678F0372" wp14:editId="74841336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228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C30ADF" w:rsidRPr="005A05AB" w:rsidRDefault="00C30ADF" w:rsidP="00C30ADF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C30ADF" w:rsidRPr="005A05AB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16:14:220102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C30ADF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:111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C30ADF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(16:14:000000:290)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 xml:space="preserve">стровый номер единого землепользования </w:t>
      </w:r>
    </w:p>
    <w:p w:rsidR="00C30ADF" w:rsidRDefault="00C30ADF" w:rsidP="00C30ADF">
      <w:pPr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(2)</w:t>
      </w:r>
      <w:r w:rsidRPr="00703868">
        <w:rPr>
          <w:rFonts w:eastAsia="Times New Roman" w:cs="Times New Roman"/>
          <w:szCs w:val="24"/>
          <w:lang w:val="ru-RU"/>
        </w:rPr>
        <w:tab/>
        <w:t xml:space="preserve">– </w:t>
      </w:r>
      <w:r>
        <w:rPr>
          <w:rFonts w:eastAsia="Times New Roman" w:cs="Times New Roman"/>
          <w:szCs w:val="24"/>
          <w:lang w:val="ru-RU"/>
        </w:rPr>
        <w:t>номер контура многоконтурного земельного участка.</w:t>
      </w:r>
    </w:p>
    <w:p w:rsidR="00C30ADF" w:rsidRPr="005A05AB" w:rsidRDefault="00C30ADF" w:rsidP="00C30ADF">
      <w:pPr>
        <w:spacing w:after="0" w:line="360" w:lineRule="auto"/>
        <w:jc w:val="center"/>
        <w:rPr>
          <w:lang w:val="ru-RU"/>
        </w:rPr>
      </w:pPr>
    </w:p>
    <w:p w:rsidR="00C30ADF" w:rsidRPr="005A05AB" w:rsidRDefault="00C30ADF" w:rsidP="00C30ADF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C30ADF" w:rsidRDefault="00F31273" w:rsidP="00C30ADF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C30ADF">
        <w:rPr>
          <w:rStyle w:val="BigStyle"/>
          <w:lang w:val="ru-RU"/>
        </w:rPr>
        <w:t xml:space="preserve"> природы регионального значения</w:t>
      </w:r>
    </w:p>
    <w:p w:rsidR="00C30ADF" w:rsidRPr="005A05AB" w:rsidRDefault="00C30ADF" w:rsidP="00C30ADF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C30ADF" w:rsidRPr="005A05AB" w:rsidRDefault="00C30ADF" w:rsidP="00C30ADF">
      <w:pPr>
        <w:spacing w:after="120"/>
        <w:jc w:val="center"/>
        <w:rPr>
          <w:lang w:val="ru-RU"/>
        </w:rPr>
      </w:pPr>
      <w:r>
        <w:rPr>
          <w:lang w:val="ru-RU"/>
        </w:rPr>
        <w:t>Выноска 26</w:t>
      </w:r>
    </w:p>
    <w:p w:rsidR="00C30ADF" w:rsidRPr="002619DE" w:rsidRDefault="00C30ADF" w:rsidP="00C30ADF">
      <w:pPr>
        <w:spacing w:after="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70320"/>
            <wp:effectExtent l="0" t="0" r="0" b="0"/>
            <wp:docPr id="175" name="Рисунок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Ново_Тинчалинская сурковая колония_выноски_1 000_17.bmp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0ADF" w:rsidRPr="005A05AB" w:rsidRDefault="00C30ADF" w:rsidP="00C30ADF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1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C30ADF" w:rsidRPr="005A05AB" w:rsidRDefault="00C30ADF" w:rsidP="00C30ADF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C30ADF" w:rsidRPr="005A05AB" w:rsidRDefault="00C30ADF" w:rsidP="00C30ADF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973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C30ADF" w:rsidRPr="005A05AB" w:rsidRDefault="00C30ADF" w:rsidP="00C30ADF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98688" behindDoc="0" locked="0" layoutInCell="0" allowOverlap="1" wp14:anchorId="213FA8B5" wp14:editId="2237D9F5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230" name="Прямая соединительная линия 23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0BFC5F9" id="Прямая соединительная линия 230" o:spid="_x0000_s1026" style="position:absolute;z-index:25169868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C30ADF" w:rsidRPr="005A05AB" w:rsidRDefault="00C30ADF" w:rsidP="00C30ADF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eastAsia="Calibri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01760" behindDoc="0" locked="0" layoutInCell="1" allowOverlap="1" wp14:anchorId="53B15A4E" wp14:editId="55E2350E">
                <wp:simplePos x="0" y="0"/>
                <wp:positionH relativeFrom="margin">
                  <wp:posOffset>0</wp:posOffset>
                </wp:positionH>
                <wp:positionV relativeFrom="paragraph">
                  <wp:posOffset>104140</wp:posOffset>
                </wp:positionV>
                <wp:extent cx="467995" cy="635"/>
                <wp:effectExtent l="15240" t="10795" r="12065" b="17145"/>
                <wp:wrapNone/>
                <wp:docPr id="231" name="Прямая соединительная линия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FDD0C1" id="Прямая соединительная линия 231" o:spid="_x0000_s1026" style="position:absolute;z-index:2517017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8.2pt" to="36.8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муниципального района</w:t>
      </w:r>
    </w:p>
    <w:p w:rsidR="00C30ADF" w:rsidRPr="005A05AB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00736" behindDoc="0" locked="0" layoutInCell="1" allowOverlap="1" wp14:anchorId="621A484E" wp14:editId="2554B998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233" name="Прямая соединительная линия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5E5D290" id="Прямая соединительная линия 233" o:spid="_x0000_s1026" style="position:absolute;z-index:251700736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699712" behindDoc="0" locked="0" layoutInCell="0" allowOverlap="1" wp14:anchorId="3E60CD37" wp14:editId="22AD9E62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234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C30ADF" w:rsidRPr="005A05AB" w:rsidRDefault="00C30ADF" w:rsidP="00C30ADF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C30ADF" w:rsidRPr="005A05AB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16:14:220102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C30ADF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:111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C30ADF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(16:14:000000:290)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 xml:space="preserve">стровый номер единого землепользования </w:t>
      </w:r>
    </w:p>
    <w:p w:rsidR="00C30ADF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(2)</w:t>
      </w:r>
      <w:r w:rsidRPr="00703868">
        <w:rPr>
          <w:rFonts w:eastAsia="Times New Roman" w:cs="Times New Roman"/>
          <w:szCs w:val="24"/>
          <w:lang w:val="ru-RU"/>
        </w:rPr>
        <w:tab/>
        <w:t xml:space="preserve">– </w:t>
      </w:r>
      <w:r>
        <w:rPr>
          <w:rFonts w:eastAsia="Times New Roman" w:cs="Times New Roman"/>
          <w:szCs w:val="24"/>
          <w:lang w:val="ru-RU"/>
        </w:rPr>
        <w:t>номер контура многоконтурного земельного участка.</w:t>
      </w:r>
    </w:p>
    <w:p w:rsidR="00C30ADF" w:rsidRPr="005A05AB" w:rsidRDefault="00C30ADF" w:rsidP="00C30ADF">
      <w:pPr>
        <w:spacing w:after="0" w:line="360" w:lineRule="auto"/>
        <w:jc w:val="center"/>
        <w:rPr>
          <w:lang w:val="ru-RU"/>
        </w:rPr>
      </w:pPr>
      <w:r>
        <w:rPr>
          <w:rFonts w:eastAsia="Times New Roman" w:cs="Times New Roman"/>
          <w:szCs w:val="24"/>
          <w:lang w:val="ru-RU"/>
        </w:rPr>
        <w:br w:type="page"/>
      </w:r>
    </w:p>
    <w:p w:rsidR="00C30ADF" w:rsidRPr="005A05AB" w:rsidRDefault="00C30ADF" w:rsidP="00C30ADF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C30ADF" w:rsidRDefault="00F31273" w:rsidP="00C30ADF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C30ADF">
        <w:rPr>
          <w:rStyle w:val="BigStyle"/>
          <w:lang w:val="ru-RU"/>
        </w:rPr>
        <w:t xml:space="preserve"> природы регионального значения</w:t>
      </w:r>
    </w:p>
    <w:p w:rsidR="00C30ADF" w:rsidRPr="005A05AB" w:rsidRDefault="00C30ADF" w:rsidP="00C30ADF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C30ADF" w:rsidRPr="005A05AB" w:rsidRDefault="00C30ADF" w:rsidP="00C30ADF">
      <w:pPr>
        <w:spacing w:after="120"/>
        <w:jc w:val="center"/>
        <w:rPr>
          <w:lang w:val="ru-RU"/>
        </w:rPr>
      </w:pPr>
      <w:r>
        <w:rPr>
          <w:lang w:val="ru-RU"/>
        </w:rPr>
        <w:t>Выноска 27</w:t>
      </w:r>
    </w:p>
    <w:p w:rsidR="00C30ADF" w:rsidRPr="002619DE" w:rsidRDefault="00C30ADF" w:rsidP="00C30ADF">
      <w:pPr>
        <w:spacing w:after="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70320"/>
            <wp:effectExtent l="0" t="0" r="0" b="0"/>
            <wp:docPr id="181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Ново_Тинчалинская сурковая колония_выноски_1 000_16.bmp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0ADF" w:rsidRPr="005A05AB" w:rsidRDefault="00C30ADF" w:rsidP="00C30ADF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1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C30ADF" w:rsidRPr="005A05AB" w:rsidRDefault="00C30ADF" w:rsidP="00C30ADF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C30ADF" w:rsidRPr="005A05AB" w:rsidRDefault="00C30ADF" w:rsidP="00C30ADF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995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C30ADF" w:rsidRPr="005A05AB" w:rsidRDefault="00C30ADF" w:rsidP="00C30ADF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02784" behindDoc="0" locked="0" layoutInCell="0" allowOverlap="1" wp14:anchorId="64916DC1" wp14:editId="3A2C6ED6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236" name="Прямая соединительная линия 23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7DEAEFF" id="Прямая соединительная линия 236" o:spid="_x0000_s1026" style="position:absolute;z-index:25170278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C30ADF" w:rsidRPr="005A05AB" w:rsidRDefault="00C30ADF" w:rsidP="00C30ADF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eastAsia="Calibri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05856" behindDoc="0" locked="0" layoutInCell="1" allowOverlap="1" wp14:anchorId="55A4ECE5" wp14:editId="3320EF46">
                <wp:simplePos x="0" y="0"/>
                <wp:positionH relativeFrom="margin">
                  <wp:posOffset>0</wp:posOffset>
                </wp:positionH>
                <wp:positionV relativeFrom="paragraph">
                  <wp:posOffset>104140</wp:posOffset>
                </wp:positionV>
                <wp:extent cx="467995" cy="635"/>
                <wp:effectExtent l="15240" t="10795" r="12065" b="17145"/>
                <wp:wrapNone/>
                <wp:docPr id="237" name="Прямая соединительная линия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D8441E6" id="Прямая соединительная линия 237" o:spid="_x0000_s1026" style="position:absolute;z-index:2517058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8.2pt" to="36.8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муниципального района</w:t>
      </w:r>
    </w:p>
    <w:p w:rsidR="00C30ADF" w:rsidRPr="005A05AB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04832" behindDoc="0" locked="0" layoutInCell="1" allowOverlap="1" wp14:anchorId="1188215B" wp14:editId="2E745A21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239" name="Прямая соединительная линия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232C4F9" id="Прямая соединительная линия 239" o:spid="_x0000_s1026" style="position:absolute;z-index:251704832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703808" behindDoc="0" locked="0" layoutInCell="0" allowOverlap="1" wp14:anchorId="40B27510" wp14:editId="1941AED2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240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C30ADF" w:rsidRPr="005A05AB" w:rsidRDefault="00C30ADF" w:rsidP="00C30ADF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C30ADF" w:rsidRPr="005A05AB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16:14:220102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C30ADF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:111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C30ADF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(16:14:000000:290)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 xml:space="preserve">стровый номер единого землепользования </w:t>
      </w:r>
    </w:p>
    <w:p w:rsidR="00C30ADF" w:rsidRDefault="00C30ADF" w:rsidP="00C30ADF">
      <w:pPr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(1)</w:t>
      </w:r>
      <w:r w:rsidRPr="00703868">
        <w:rPr>
          <w:rFonts w:eastAsia="Times New Roman" w:cs="Times New Roman"/>
          <w:szCs w:val="24"/>
          <w:lang w:val="ru-RU"/>
        </w:rPr>
        <w:tab/>
        <w:t xml:space="preserve">– </w:t>
      </w:r>
      <w:r>
        <w:rPr>
          <w:rFonts w:eastAsia="Times New Roman" w:cs="Times New Roman"/>
          <w:szCs w:val="24"/>
          <w:lang w:val="ru-RU"/>
        </w:rPr>
        <w:t>номер контура многоконтурного земельного участка.</w:t>
      </w:r>
    </w:p>
    <w:p w:rsidR="00C30ADF" w:rsidRPr="005A05AB" w:rsidRDefault="00C30ADF" w:rsidP="00C30ADF">
      <w:pPr>
        <w:spacing w:after="0" w:line="360" w:lineRule="auto"/>
        <w:jc w:val="center"/>
        <w:rPr>
          <w:lang w:val="ru-RU"/>
        </w:rPr>
      </w:pPr>
    </w:p>
    <w:p w:rsidR="00C30ADF" w:rsidRPr="005A05AB" w:rsidRDefault="00C30ADF" w:rsidP="00C30ADF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C30ADF" w:rsidRDefault="00F31273" w:rsidP="00C30ADF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C30ADF">
        <w:rPr>
          <w:rStyle w:val="BigStyle"/>
          <w:lang w:val="ru-RU"/>
        </w:rPr>
        <w:t xml:space="preserve"> природы регионального значения</w:t>
      </w:r>
    </w:p>
    <w:p w:rsidR="00C30ADF" w:rsidRPr="005A05AB" w:rsidRDefault="00C30ADF" w:rsidP="00C30ADF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C30ADF" w:rsidRPr="005A05AB" w:rsidRDefault="00C30ADF" w:rsidP="00C30ADF">
      <w:pPr>
        <w:spacing w:after="120"/>
        <w:jc w:val="center"/>
        <w:rPr>
          <w:lang w:val="ru-RU"/>
        </w:rPr>
      </w:pPr>
      <w:r>
        <w:rPr>
          <w:lang w:val="ru-RU"/>
        </w:rPr>
        <w:t>Выноска 28</w:t>
      </w:r>
    </w:p>
    <w:p w:rsidR="00C30ADF" w:rsidRPr="002619DE" w:rsidRDefault="00C30ADF" w:rsidP="00C30ADF">
      <w:pPr>
        <w:spacing w:after="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70320"/>
            <wp:effectExtent l="0" t="0" r="0" b="0"/>
            <wp:docPr id="190" name="Рисунок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Ново_Тинчалинская сурковая колония_выноски_1 000_15.bmp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0ADF" w:rsidRPr="005A05AB" w:rsidRDefault="00C30ADF" w:rsidP="00C30ADF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1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C30ADF" w:rsidRPr="005A05AB" w:rsidRDefault="00C30ADF" w:rsidP="00C30ADF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C30ADF" w:rsidRPr="005A05AB" w:rsidRDefault="00C30ADF" w:rsidP="00C30ADF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1023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C30ADF" w:rsidRPr="005A05AB" w:rsidRDefault="00C30ADF" w:rsidP="00C30ADF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06880" behindDoc="0" locked="0" layoutInCell="0" allowOverlap="1" wp14:anchorId="1F2B81A3" wp14:editId="63190196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242" name="Прямая соединительная линия 24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EBFD29F" id="Прямая соединительная линия 242" o:spid="_x0000_s1026" style="position:absolute;z-index:251706880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C30ADF" w:rsidRPr="005A05AB" w:rsidRDefault="00C30ADF" w:rsidP="00C30ADF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eastAsia="Calibri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09952" behindDoc="0" locked="0" layoutInCell="1" allowOverlap="1" wp14:anchorId="515EBA3F" wp14:editId="3A1BEC29">
                <wp:simplePos x="0" y="0"/>
                <wp:positionH relativeFrom="margin">
                  <wp:posOffset>0</wp:posOffset>
                </wp:positionH>
                <wp:positionV relativeFrom="paragraph">
                  <wp:posOffset>104140</wp:posOffset>
                </wp:positionV>
                <wp:extent cx="467995" cy="635"/>
                <wp:effectExtent l="15240" t="10795" r="12065" b="17145"/>
                <wp:wrapNone/>
                <wp:docPr id="243" name="Прямая соединительная линия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EE40208" id="Прямая соединительная линия 243" o:spid="_x0000_s1026" style="position:absolute;z-index:2517099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8.2pt" to="36.8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муниципального района</w:t>
      </w:r>
    </w:p>
    <w:p w:rsidR="00C30ADF" w:rsidRPr="005A05AB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08928" behindDoc="0" locked="0" layoutInCell="1" allowOverlap="1" wp14:anchorId="5C3FC29A" wp14:editId="15196264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245" name="Прямая соединительная линия 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5DDEE17" id="Прямая соединительная линия 245" o:spid="_x0000_s1026" style="position:absolute;z-index:25170892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707904" behindDoc="0" locked="0" layoutInCell="0" allowOverlap="1" wp14:anchorId="09E06502" wp14:editId="008FA691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246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C30ADF" w:rsidRPr="005A05AB" w:rsidRDefault="00C30ADF" w:rsidP="00C30ADF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C30ADF" w:rsidRPr="005A05AB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16:14:220102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C30ADF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:105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C30ADF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(16:14:000000:290)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 xml:space="preserve">стровый номер единого землепользования </w:t>
      </w:r>
    </w:p>
    <w:p w:rsidR="00C30ADF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(1)</w:t>
      </w:r>
      <w:r w:rsidRPr="00703868">
        <w:rPr>
          <w:rFonts w:eastAsia="Times New Roman" w:cs="Times New Roman"/>
          <w:szCs w:val="24"/>
          <w:lang w:val="ru-RU"/>
        </w:rPr>
        <w:tab/>
        <w:t xml:space="preserve">– </w:t>
      </w:r>
      <w:r>
        <w:rPr>
          <w:rFonts w:eastAsia="Times New Roman" w:cs="Times New Roman"/>
          <w:szCs w:val="24"/>
          <w:lang w:val="ru-RU"/>
        </w:rPr>
        <w:t>номер контура многоконтурного земельного участка.</w:t>
      </w:r>
    </w:p>
    <w:p w:rsidR="00C30ADF" w:rsidRPr="005A05AB" w:rsidRDefault="00C30ADF" w:rsidP="00C30ADF">
      <w:pPr>
        <w:spacing w:after="0" w:line="360" w:lineRule="auto"/>
        <w:jc w:val="center"/>
        <w:rPr>
          <w:lang w:val="ru-RU"/>
        </w:rPr>
      </w:pPr>
      <w:r>
        <w:rPr>
          <w:rFonts w:eastAsia="Times New Roman" w:cs="Times New Roman"/>
          <w:szCs w:val="24"/>
          <w:lang w:val="ru-RU"/>
        </w:rPr>
        <w:br w:type="page"/>
      </w:r>
    </w:p>
    <w:p w:rsidR="00C30ADF" w:rsidRPr="005A05AB" w:rsidRDefault="00C30ADF" w:rsidP="00C30ADF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C30ADF" w:rsidRDefault="00F31273" w:rsidP="00C30ADF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C30ADF">
        <w:rPr>
          <w:rStyle w:val="BigStyle"/>
          <w:lang w:val="ru-RU"/>
        </w:rPr>
        <w:t xml:space="preserve"> природы регионального значения</w:t>
      </w:r>
    </w:p>
    <w:p w:rsidR="00C30ADF" w:rsidRPr="005A05AB" w:rsidRDefault="00C30ADF" w:rsidP="00C30ADF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C30ADF" w:rsidRPr="005A05AB" w:rsidRDefault="00C30ADF" w:rsidP="00C30ADF">
      <w:pPr>
        <w:spacing w:after="120"/>
        <w:jc w:val="center"/>
        <w:rPr>
          <w:lang w:val="ru-RU"/>
        </w:rPr>
      </w:pPr>
      <w:r>
        <w:rPr>
          <w:lang w:val="ru-RU"/>
        </w:rPr>
        <w:t>Выноска 29</w:t>
      </w:r>
    </w:p>
    <w:p w:rsidR="00C30ADF" w:rsidRPr="002619DE" w:rsidRDefault="00C30ADF" w:rsidP="00C30ADF">
      <w:pPr>
        <w:spacing w:after="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73495"/>
            <wp:effectExtent l="0" t="0" r="0" b="8255"/>
            <wp:docPr id="196" name="Рисунок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Ново_Тинчалинская сурковая колония_выноски_1 000_14.bmp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0ADF" w:rsidRPr="005A05AB" w:rsidRDefault="00C30ADF" w:rsidP="00C30ADF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1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C30ADF" w:rsidRPr="005A05AB" w:rsidRDefault="00C30ADF" w:rsidP="00C30ADF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C30ADF" w:rsidRPr="005A05AB" w:rsidRDefault="00C30ADF" w:rsidP="00C30ADF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1042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C30ADF" w:rsidRPr="005A05AB" w:rsidRDefault="00C30ADF" w:rsidP="00C30ADF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10976" behindDoc="0" locked="0" layoutInCell="0" allowOverlap="1" wp14:anchorId="656DF3F9" wp14:editId="463574E4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248" name="Прямая соединительная линия 24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BECB2CF" id="Прямая соединительная линия 248" o:spid="_x0000_s1026" style="position:absolute;z-index:251710976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C30ADF" w:rsidRPr="005A05AB" w:rsidRDefault="00C30ADF" w:rsidP="00C30ADF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eastAsia="Calibri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14048" behindDoc="0" locked="0" layoutInCell="1" allowOverlap="1" wp14:anchorId="0BD23C14" wp14:editId="1B57784D">
                <wp:simplePos x="0" y="0"/>
                <wp:positionH relativeFrom="margin">
                  <wp:posOffset>0</wp:posOffset>
                </wp:positionH>
                <wp:positionV relativeFrom="paragraph">
                  <wp:posOffset>104140</wp:posOffset>
                </wp:positionV>
                <wp:extent cx="467995" cy="635"/>
                <wp:effectExtent l="15240" t="10795" r="12065" b="17145"/>
                <wp:wrapNone/>
                <wp:docPr id="249" name="Прямая соединительная линия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111384" id="Прямая соединительная линия 249" o:spid="_x0000_s1026" style="position:absolute;z-index:251714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8.2pt" to="36.8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муниципального района</w:t>
      </w:r>
    </w:p>
    <w:p w:rsidR="00C30ADF" w:rsidRPr="005A05AB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13024" behindDoc="0" locked="0" layoutInCell="1" allowOverlap="1" wp14:anchorId="05AEDBD2" wp14:editId="2033C375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251" name="Прямая соединительная линия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2A44880" id="Прямая соединительная линия 251" o:spid="_x0000_s1026" style="position:absolute;z-index:25171302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712000" behindDoc="0" locked="0" layoutInCell="0" allowOverlap="1" wp14:anchorId="7CDE33DF" wp14:editId="7378E014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252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C30ADF" w:rsidRPr="005A05AB" w:rsidRDefault="00C30ADF" w:rsidP="00C30ADF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C30ADF" w:rsidRPr="005A05AB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16:14:220102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C30ADF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:27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C30ADF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(16:14:000000:290)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>стровый номер единого землепользования.</w:t>
      </w:r>
    </w:p>
    <w:p w:rsidR="00C30ADF" w:rsidRDefault="00C30ADF">
      <w:pPr>
        <w:rPr>
          <w:rFonts w:eastAsia="Times New Roman" w:cs="Times New Roman"/>
          <w:szCs w:val="24"/>
          <w:lang w:val="ru-RU"/>
        </w:rPr>
      </w:pPr>
    </w:p>
    <w:p w:rsidR="00C30ADF" w:rsidRPr="005A05AB" w:rsidRDefault="00C30ADF" w:rsidP="00C30ADF">
      <w:pPr>
        <w:spacing w:after="0" w:line="360" w:lineRule="auto"/>
        <w:jc w:val="center"/>
        <w:rPr>
          <w:lang w:val="ru-RU"/>
        </w:rPr>
      </w:pPr>
    </w:p>
    <w:p w:rsidR="00C30ADF" w:rsidRPr="005A05AB" w:rsidRDefault="00C30ADF" w:rsidP="00C30ADF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C30ADF" w:rsidRDefault="00F31273" w:rsidP="00C30ADF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C30ADF">
        <w:rPr>
          <w:rStyle w:val="BigStyle"/>
          <w:lang w:val="ru-RU"/>
        </w:rPr>
        <w:t xml:space="preserve"> природы регионального значения</w:t>
      </w:r>
    </w:p>
    <w:p w:rsidR="00C30ADF" w:rsidRPr="005A05AB" w:rsidRDefault="00C30ADF" w:rsidP="00C30ADF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C30ADF" w:rsidRPr="005A05AB" w:rsidRDefault="00C30ADF" w:rsidP="00C30ADF">
      <w:pPr>
        <w:spacing w:after="120"/>
        <w:jc w:val="center"/>
        <w:rPr>
          <w:lang w:val="ru-RU"/>
        </w:rPr>
      </w:pPr>
      <w:r>
        <w:rPr>
          <w:lang w:val="ru-RU"/>
        </w:rPr>
        <w:t>Выноска 30</w:t>
      </w:r>
    </w:p>
    <w:p w:rsidR="00C30ADF" w:rsidRPr="002619DE" w:rsidRDefault="00C30ADF" w:rsidP="00C30ADF">
      <w:pPr>
        <w:spacing w:after="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70320"/>
            <wp:effectExtent l="0" t="0" r="0" b="0"/>
            <wp:docPr id="202" name="Рисунок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Ново_Тинчалинская сурковая колония_выноски_1 000_13.bmp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0ADF" w:rsidRPr="005A05AB" w:rsidRDefault="00C30ADF" w:rsidP="00C30ADF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1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C30ADF" w:rsidRPr="005A05AB" w:rsidRDefault="00C30ADF" w:rsidP="00C30ADF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C30ADF" w:rsidRPr="005A05AB" w:rsidRDefault="00C30ADF" w:rsidP="00C30ADF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1064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C30ADF" w:rsidRPr="005A05AB" w:rsidRDefault="00C30ADF" w:rsidP="00C30ADF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15072" behindDoc="0" locked="0" layoutInCell="0" allowOverlap="1" wp14:anchorId="60A9D355" wp14:editId="6E1D4A74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254" name="Прямая соединительная линия 25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E5E6E85" id="Прямая соединительная линия 254" o:spid="_x0000_s1026" style="position:absolute;z-index:251715072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C30ADF" w:rsidRPr="005A05AB" w:rsidRDefault="00C30ADF" w:rsidP="00C30ADF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eastAsia="Calibri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18144" behindDoc="0" locked="0" layoutInCell="1" allowOverlap="1" wp14:anchorId="74BE3787" wp14:editId="40652BC1">
                <wp:simplePos x="0" y="0"/>
                <wp:positionH relativeFrom="margin">
                  <wp:posOffset>0</wp:posOffset>
                </wp:positionH>
                <wp:positionV relativeFrom="paragraph">
                  <wp:posOffset>104140</wp:posOffset>
                </wp:positionV>
                <wp:extent cx="467995" cy="635"/>
                <wp:effectExtent l="15240" t="10795" r="12065" b="17145"/>
                <wp:wrapNone/>
                <wp:docPr id="255" name="Прямая соединительная линия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2361FEC" id="Прямая соединительная линия 255" o:spid="_x0000_s1026" style="position:absolute;z-index:2517181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8.2pt" to="36.8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муниципального района</w:t>
      </w:r>
    </w:p>
    <w:p w:rsidR="00C30ADF" w:rsidRPr="005A05AB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17120" behindDoc="0" locked="0" layoutInCell="1" allowOverlap="1" wp14:anchorId="044C72BE" wp14:editId="03DA9E85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257" name="Прямая соединительная линия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E6BEDEF" id="Прямая соединительная линия 257" o:spid="_x0000_s1026" style="position:absolute;z-index:251717120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716096" behindDoc="0" locked="0" layoutInCell="0" allowOverlap="1" wp14:anchorId="75001055" wp14:editId="1E7F79AD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258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C30ADF" w:rsidRPr="005A05AB" w:rsidRDefault="00C30ADF" w:rsidP="00C30ADF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C30ADF" w:rsidRPr="005A05AB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16:14:220102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C30ADF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:27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C30ADF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(16:14:000000:290)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>стровый номер единого землепользования.</w:t>
      </w:r>
    </w:p>
    <w:p w:rsidR="00C30ADF" w:rsidRDefault="00C30ADF">
      <w:pPr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br w:type="page"/>
      </w:r>
    </w:p>
    <w:p w:rsidR="00C30ADF" w:rsidRPr="005A05AB" w:rsidRDefault="00C30ADF" w:rsidP="00C30ADF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C30ADF" w:rsidRDefault="00F31273" w:rsidP="00C30ADF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C30ADF">
        <w:rPr>
          <w:rStyle w:val="BigStyle"/>
          <w:lang w:val="ru-RU"/>
        </w:rPr>
        <w:t xml:space="preserve"> природы регионального значения</w:t>
      </w:r>
    </w:p>
    <w:p w:rsidR="00C30ADF" w:rsidRPr="005A05AB" w:rsidRDefault="00C30ADF" w:rsidP="00C30ADF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C30ADF" w:rsidRPr="005A05AB" w:rsidRDefault="00C30ADF" w:rsidP="00C30ADF">
      <w:pPr>
        <w:spacing w:after="120"/>
        <w:jc w:val="center"/>
        <w:rPr>
          <w:lang w:val="ru-RU"/>
        </w:rPr>
      </w:pPr>
      <w:r>
        <w:rPr>
          <w:lang w:val="ru-RU"/>
        </w:rPr>
        <w:t>Выноска 31</w:t>
      </w:r>
    </w:p>
    <w:p w:rsidR="00C30ADF" w:rsidRPr="002619DE" w:rsidRDefault="00C30ADF" w:rsidP="00C30ADF">
      <w:pPr>
        <w:spacing w:after="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70320"/>
            <wp:effectExtent l="0" t="0" r="0" b="0"/>
            <wp:docPr id="208" name="Рисунок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Ново_Тинчалинская сурковая колония_выноски_1 000_12.bmp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0ADF" w:rsidRPr="005A05AB" w:rsidRDefault="00C30ADF" w:rsidP="00C30ADF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1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C30ADF" w:rsidRPr="005A05AB" w:rsidRDefault="00C30ADF" w:rsidP="00C30ADF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C30ADF" w:rsidRPr="005A05AB" w:rsidRDefault="00C30ADF" w:rsidP="00C30ADF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1080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C30ADF" w:rsidRPr="005A05AB" w:rsidRDefault="00C30ADF" w:rsidP="00C30ADF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19168" behindDoc="0" locked="0" layoutInCell="0" allowOverlap="1" wp14:anchorId="2A064FFE" wp14:editId="4F37953F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260" name="Прямая соединительная линия 26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56104E4" id="Прямая соединительная линия 260" o:spid="_x0000_s1026" style="position:absolute;z-index:25171916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C30ADF" w:rsidRPr="005A05AB" w:rsidRDefault="00C30ADF" w:rsidP="00C30ADF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eastAsia="Calibri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22240" behindDoc="0" locked="0" layoutInCell="1" allowOverlap="1" wp14:anchorId="226560CA" wp14:editId="263EE320">
                <wp:simplePos x="0" y="0"/>
                <wp:positionH relativeFrom="margin">
                  <wp:posOffset>0</wp:posOffset>
                </wp:positionH>
                <wp:positionV relativeFrom="paragraph">
                  <wp:posOffset>104140</wp:posOffset>
                </wp:positionV>
                <wp:extent cx="467995" cy="635"/>
                <wp:effectExtent l="15240" t="10795" r="12065" b="17145"/>
                <wp:wrapNone/>
                <wp:docPr id="261" name="Прямая соединительная линия 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AC5A4E5" id="Прямая соединительная линия 261" o:spid="_x0000_s1026" style="position:absolute;z-index:251722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8.2pt" to="36.8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муниципального района</w:t>
      </w:r>
    </w:p>
    <w:p w:rsidR="00C30ADF" w:rsidRPr="005A05AB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21216" behindDoc="0" locked="0" layoutInCell="1" allowOverlap="1" wp14:anchorId="559C0FE0" wp14:editId="5F19E8A1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263" name="Прямая соединительная линия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8C6D75C" id="Прямая соединительная линия 263" o:spid="_x0000_s1026" style="position:absolute;z-index:251721216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720192" behindDoc="0" locked="0" layoutInCell="0" allowOverlap="1" wp14:anchorId="7FFE43AC" wp14:editId="58771FDC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264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C30ADF" w:rsidRPr="005A05AB" w:rsidRDefault="00C30ADF" w:rsidP="00C30ADF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C30ADF" w:rsidRPr="005A05AB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16:14:220102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C30ADF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:27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C30ADF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(16:14:000000:290)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>стровый номер единого землепользования.</w:t>
      </w:r>
    </w:p>
    <w:p w:rsidR="00C30ADF" w:rsidRDefault="00C30ADF">
      <w:pPr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br w:type="page"/>
      </w:r>
    </w:p>
    <w:p w:rsidR="00C30ADF" w:rsidRPr="005A05AB" w:rsidRDefault="00C30ADF" w:rsidP="00C30ADF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C30ADF" w:rsidRDefault="00F31273" w:rsidP="00C30ADF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C30ADF">
        <w:rPr>
          <w:rStyle w:val="BigStyle"/>
          <w:lang w:val="ru-RU"/>
        </w:rPr>
        <w:t xml:space="preserve"> природы регионального значения</w:t>
      </w:r>
    </w:p>
    <w:p w:rsidR="00C30ADF" w:rsidRPr="005A05AB" w:rsidRDefault="00C30ADF" w:rsidP="00C30ADF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C30ADF" w:rsidRPr="005A05AB" w:rsidRDefault="00C30ADF" w:rsidP="00C30ADF">
      <w:pPr>
        <w:spacing w:after="120"/>
        <w:jc w:val="center"/>
        <w:rPr>
          <w:lang w:val="ru-RU"/>
        </w:rPr>
      </w:pPr>
      <w:r>
        <w:rPr>
          <w:lang w:val="ru-RU"/>
        </w:rPr>
        <w:t>Выноска 32</w:t>
      </w:r>
    </w:p>
    <w:p w:rsidR="00C30ADF" w:rsidRPr="002619DE" w:rsidRDefault="00C30ADF" w:rsidP="00C30ADF">
      <w:pPr>
        <w:spacing w:after="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70320"/>
            <wp:effectExtent l="0" t="0" r="0" b="0"/>
            <wp:docPr id="214" name="Рисунок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Ново_Тинчалинская сурковая колония_выноски_1 000_11.bmp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0ADF" w:rsidRPr="005A05AB" w:rsidRDefault="00C30ADF" w:rsidP="00C30ADF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1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C30ADF" w:rsidRPr="005A05AB" w:rsidRDefault="00C30ADF" w:rsidP="00C30ADF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C30ADF" w:rsidRPr="005A05AB" w:rsidRDefault="00C30ADF" w:rsidP="00C30ADF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1103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C30ADF" w:rsidRPr="005A05AB" w:rsidRDefault="00C30ADF" w:rsidP="00C30ADF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23264" behindDoc="0" locked="0" layoutInCell="0" allowOverlap="1" wp14:anchorId="12CF439C" wp14:editId="3461659B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266" name="Прямая соединительная линия 26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5DA423D" id="Прямая соединительная линия 266" o:spid="_x0000_s1026" style="position:absolute;z-index:25172326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C30ADF" w:rsidRPr="005A05AB" w:rsidRDefault="00C30ADF" w:rsidP="00C30ADF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eastAsia="Calibri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26336" behindDoc="0" locked="0" layoutInCell="1" allowOverlap="1" wp14:anchorId="1783AC0D" wp14:editId="316C1FCD">
                <wp:simplePos x="0" y="0"/>
                <wp:positionH relativeFrom="margin">
                  <wp:posOffset>0</wp:posOffset>
                </wp:positionH>
                <wp:positionV relativeFrom="paragraph">
                  <wp:posOffset>104140</wp:posOffset>
                </wp:positionV>
                <wp:extent cx="467995" cy="635"/>
                <wp:effectExtent l="15240" t="10795" r="12065" b="17145"/>
                <wp:wrapNone/>
                <wp:docPr id="267" name="Прямая соединительная линия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523B4D5" id="Прямая соединительная линия 267" o:spid="_x0000_s1026" style="position:absolute;z-index:251726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8.2pt" to="36.8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муниципального района</w:t>
      </w:r>
    </w:p>
    <w:p w:rsidR="00C30ADF" w:rsidRPr="005A05AB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25312" behindDoc="0" locked="0" layoutInCell="1" allowOverlap="1" wp14:anchorId="1C0CD457" wp14:editId="333AD16B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269" name="Прямая соединительная линия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B321690" id="Прямая соединительная линия 269" o:spid="_x0000_s1026" style="position:absolute;z-index:251725312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724288" behindDoc="0" locked="0" layoutInCell="0" allowOverlap="1" wp14:anchorId="7280B81B" wp14:editId="4F23D387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270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C30ADF" w:rsidRPr="005A05AB" w:rsidRDefault="00C30ADF" w:rsidP="00C30ADF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C30ADF" w:rsidRPr="005A05AB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16:14:220102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C30ADF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:27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C30ADF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(16:14:000000:290)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>стровый номер единого землепользования.</w:t>
      </w:r>
    </w:p>
    <w:p w:rsidR="00C30ADF" w:rsidRDefault="00C30ADF">
      <w:pPr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br w:type="page"/>
      </w:r>
    </w:p>
    <w:p w:rsidR="00C30ADF" w:rsidRPr="005A05AB" w:rsidRDefault="00C30ADF" w:rsidP="00C30ADF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C30ADF" w:rsidRDefault="00F31273" w:rsidP="00C30ADF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C30ADF">
        <w:rPr>
          <w:rStyle w:val="BigStyle"/>
          <w:lang w:val="ru-RU"/>
        </w:rPr>
        <w:t xml:space="preserve"> природы регионального значения</w:t>
      </w:r>
    </w:p>
    <w:p w:rsidR="00C30ADF" w:rsidRPr="005A05AB" w:rsidRDefault="00C30ADF" w:rsidP="00C30ADF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C30ADF" w:rsidRPr="005A05AB" w:rsidRDefault="00C30ADF" w:rsidP="00C30ADF">
      <w:pPr>
        <w:spacing w:after="120"/>
        <w:jc w:val="center"/>
        <w:rPr>
          <w:lang w:val="ru-RU"/>
        </w:rPr>
      </w:pPr>
      <w:r>
        <w:rPr>
          <w:lang w:val="ru-RU"/>
        </w:rPr>
        <w:t>Выноска 33</w:t>
      </w:r>
    </w:p>
    <w:p w:rsidR="00C30ADF" w:rsidRPr="002619DE" w:rsidRDefault="00C30ADF" w:rsidP="00C30ADF">
      <w:pPr>
        <w:spacing w:after="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73495"/>
            <wp:effectExtent l="0" t="0" r="0" b="8255"/>
            <wp:docPr id="223" name="Рисунок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Ново_Тинчалинская сурковая колония_выноски_1 000_10.bmp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0ADF" w:rsidRPr="005A05AB" w:rsidRDefault="00C30ADF" w:rsidP="00C30ADF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1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C30ADF" w:rsidRPr="005A05AB" w:rsidRDefault="00C30ADF" w:rsidP="00C30ADF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C30ADF" w:rsidRPr="005A05AB" w:rsidRDefault="00C30ADF" w:rsidP="00C30ADF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1131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C30ADF" w:rsidRPr="005A05AB" w:rsidRDefault="00C30ADF" w:rsidP="00C30ADF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27360" behindDoc="0" locked="0" layoutInCell="0" allowOverlap="1" wp14:anchorId="06C90F9D" wp14:editId="6A68BED1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272" name="Прямая соединительная линия 27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90D8445" id="Прямая соединительная линия 272" o:spid="_x0000_s1026" style="position:absolute;z-index:251727360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C30ADF" w:rsidRPr="005A05AB" w:rsidRDefault="00C30ADF" w:rsidP="00C30ADF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eastAsia="Calibri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30432" behindDoc="0" locked="0" layoutInCell="1" allowOverlap="1" wp14:anchorId="4F6D4E63" wp14:editId="2F650C79">
                <wp:simplePos x="0" y="0"/>
                <wp:positionH relativeFrom="margin">
                  <wp:posOffset>0</wp:posOffset>
                </wp:positionH>
                <wp:positionV relativeFrom="paragraph">
                  <wp:posOffset>104140</wp:posOffset>
                </wp:positionV>
                <wp:extent cx="467995" cy="635"/>
                <wp:effectExtent l="15240" t="10795" r="12065" b="17145"/>
                <wp:wrapNone/>
                <wp:docPr id="273" name="Прямая соединительная линия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540086" id="Прямая соединительная линия 273" o:spid="_x0000_s1026" style="position:absolute;z-index:251730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8.2pt" to="36.8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муниципального района</w:t>
      </w:r>
    </w:p>
    <w:p w:rsidR="00C30ADF" w:rsidRPr="005A05AB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29408" behindDoc="0" locked="0" layoutInCell="1" allowOverlap="1" wp14:anchorId="529C55FF" wp14:editId="529C01E2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275" name="Прямая соединительная линия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8B1DEEA" id="Прямая соединительная линия 275" o:spid="_x0000_s1026" style="position:absolute;z-index:25172940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728384" behindDoc="0" locked="0" layoutInCell="0" allowOverlap="1" wp14:anchorId="46012AAB" wp14:editId="35CECDB8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276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C30ADF" w:rsidRPr="005A05AB" w:rsidRDefault="00C30ADF" w:rsidP="00C30ADF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C30ADF" w:rsidRPr="005A05AB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16:14:220102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C30ADF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:27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C30ADF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(16:14:000000:290)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>стровый номер единого землепользования.</w:t>
      </w:r>
    </w:p>
    <w:p w:rsidR="00C30ADF" w:rsidRDefault="00C30ADF">
      <w:pPr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br w:type="page"/>
      </w:r>
    </w:p>
    <w:p w:rsidR="00C30ADF" w:rsidRPr="005A05AB" w:rsidRDefault="00C30ADF" w:rsidP="00C30ADF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C30ADF" w:rsidRDefault="00F31273" w:rsidP="00C30ADF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C30ADF">
        <w:rPr>
          <w:rStyle w:val="BigStyle"/>
          <w:lang w:val="ru-RU"/>
        </w:rPr>
        <w:t xml:space="preserve"> природы регионального значения</w:t>
      </w:r>
    </w:p>
    <w:p w:rsidR="00C30ADF" w:rsidRPr="005A05AB" w:rsidRDefault="00C30ADF" w:rsidP="00C30ADF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C30ADF" w:rsidRPr="005A05AB" w:rsidRDefault="00C30ADF" w:rsidP="00C30ADF">
      <w:pPr>
        <w:spacing w:after="120"/>
        <w:jc w:val="center"/>
        <w:rPr>
          <w:lang w:val="ru-RU"/>
        </w:rPr>
      </w:pPr>
      <w:r>
        <w:rPr>
          <w:lang w:val="ru-RU"/>
        </w:rPr>
        <w:t>Выноска 34</w:t>
      </w:r>
    </w:p>
    <w:p w:rsidR="00C30ADF" w:rsidRPr="002619DE" w:rsidRDefault="00C30ADF" w:rsidP="00C30ADF">
      <w:pPr>
        <w:spacing w:after="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73495"/>
            <wp:effectExtent l="0" t="0" r="0" b="8255"/>
            <wp:docPr id="229" name="Рисунок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Ново_Тинчалинская сурковая колония_выноски_1 000_9.bmp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0ADF" w:rsidRPr="005A05AB" w:rsidRDefault="00C30ADF" w:rsidP="00C30ADF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1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C30ADF" w:rsidRPr="005A05AB" w:rsidRDefault="00C30ADF" w:rsidP="00C30ADF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C30ADF" w:rsidRPr="005A05AB" w:rsidRDefault="00C30ADF" w:rsidP="00C30ADF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1156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C30ADF" w:rsidRPr="005A05AB" w:rsidRDefault="00C30ADF" w:rsidP="00C30ADF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31456" behindDoc="0" locked="0" layoutInCell="0" allowOverlap="1" wp14:anchorId="6B384DDA" wp14:editId="6A0FA705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278" name="Прямая соединительная линия 27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27109E3" id="Прямая соединительная линия 278" o:spid="_x0000_s1026" style="position:absolute;z-index:251731456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C30ADF" w:rsidRPr="005A05AB" w:rsidRDefault="00C30ADF" w:rsidP="00C30ADF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eastAsia="Calibri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34528" behindDoc="0" locked="0" layoutInCell="1" allowOverlap="1" wp14:anchorId="75874A59" wp14:editId="623C28DF">
                <wp:simplePos x="0" y="0"/>
                <wp:positionH relativeFrom="margin">
                  <wp:posOffset>0</wp:posOffset>
                </wp:positionH>
                <wp:positionV relativeFrom="paragraph">
                  <wp:posOffset>104140</wp:posOffset>
                </wp:positionV>
                <wp:extent cx="467995" cy="635"/>
                <wp:effectExtent l="15240" t="10795" r="12065" b="17145"/>
                <wp:wrapNone/>
                <wp:docPr id="279" name="Прямая соединительная линия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AF37B5" id="Прямая соединительная линия 279" o:spid="_x0000_s1026" style="position:absolute;z-index:251734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8.2pt" to="36.8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муниципального района</w:t>
      </w:r>
    </w:p>
    <w:p w:rsidR="00C30ADF" w:rsidRPr="005A05AB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33504" behindDoc="0" locked="0" layoutInCell="1" allowOverlap="1" wp14:anchorId="38F8EC9F" wp14:editId="409A6209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281" name="Прямая соединительная линия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9E6C5A0" id="Прямая соединительная линия 281" o:spid="_x0000_s1026" style="position:absolute;z-index:25173350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732480" behindDoc="0" locked="0" layoutInCell="0" allowOverlap="1" wp14:anchorId="7DAFB7AD" wp14:editId="592661D4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282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C30ADF" w:rsidRPr="005A05AB" w:rsidRDefault="00C30ADF" w:rsidP="00C30ADF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C30ADF" w:rsidRPr="005A05AB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16:14:220102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C30ADF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:27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C30ADF" w:rsidRDefault="00C30ADF" w:rsidP="00C30AD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(16:14:000000:290)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>стровый номер единого землепользования.</w:t>
      </w:r>
    </w:p>
    <w:p w:rsidR="00C30ADF" w:rsidRDefault="00C30ADF">
      <w:pPr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br w:type="page"/>
      </w:r>
    </w:p>
    <w:p w:rsidR="00905078" w:rsidRPr="005A05AB" w:rsidRDefault="00905078" w:rsidP="00905078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905078" w:rsidRDefault="00F31273" w:rsidP="00905078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905078">
        <w:rPr>
          <w:rStyle w:val="BigStyle"/>
          <w:lang w:val="ru-RU"/>
        </w:rPr>
        <w:t xml:space="preserve"> природы регионального значения</w:t>
      </w:r>
    </w:p>
    <w:p w:rsidR="00905078" w:rsidRPr="005A05AB" w:rsidRDefault="00905078" w:rsidP="00905078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905078" w:rsidRPr="005A05AB" w:rsidRDefault="00905078" w:rsidP="00905078">
      <w:pPr>
        <w:spacing w:after="120"/>
        <w:jc w:val="center"/>
        <w:rPr>
          <w:lang w:val="ru-RU"/>
        </w:rPr>
      </w:pPr>
      <w:r>
        <w:rPr>
          <w:lang w:val="ru-RU"/>
        </w:rPr>
        <w:t>Выноска 35</w:t>
      </w:r>
    </w:p>
    <w:p w:rsidR="00905078" w:rsidRPr="002619DE" w:rsidRDefault="00905078" w:rsidP="00905078">
      <w:pPr>
        <w:spacing w:after="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73495"/>
            <wp:effectExtent l="0" t="0" r="0" b="8255"/>
            <wp:docPr id="235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Ново_Тинчалинская сурковая колония_выноски_1 000_8.bmp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5078" w:rsidRPr="005A05AB" w:rsidRDefault="00905078" w:rsidP="00905078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1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905078" w:rsidRPr="005A05AB" w:rsidRDefault="00905078" w:rsidP="00905078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905078" w:rsidRPr="005A05AB" w:rsidRDefault="00905078" w:rsidP="00905078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1178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905078" w:rsidRPr="005A05AB" w:rsidRDefault="00905078" w:rsidP="00905078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35552" behindDoc="0" locked="0" layoutInCell="0" allowOverlap="1" wp14:anchorId="2C64FD4C" wp14:editId="39561C1C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284" name="Прямая соединительная линия 28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811FA99" id="Прямая соединительная линия 284" o:spid="_x0000_s1026" style="position:absolute;z-index:251735552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905078" w:rsidRPr="005A05AB" w:rsidRDefault="00905078" w:rsidP="00905078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eastAsia="Calibri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38624" behindDoc="0" locked="0" layoutInCell="1" allowOverlap="1" wp14:anchorId="37812D4C" wp14:editId="71B38F41">
                <wp:simplePos x="0" y="0"/>
                <wp:positionH relativeFrom="margin">
                  <wp:posOffset>0</wp:posOffset>
                </wp:positionH>
                <wp:positionV relativeFrom="paragraph">
                  <wp:posOffset>104140</wp:posOffset>
                </wp:positionV>
                <wp:extent cx="467995" cy="635"/>
                <wp:effectExtent l="15240" t="10795" r="12065" b="17145"/>
                <wp:wrapNone/>
                <wp:docPr id="285" name="Прямая соединительная линия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10B94C" id="Прямая соединительная линия 285" o:spid="_x0000_s1026" style="position:absolute;z-index:251738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8.2pt" to="36.8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муниципального района</w:t>
      </w:r>
    </w:p>
    <w:p w:rsidR="00905078" w:rsidRPr="005A05AB" w:rsidRDefault="00905078" w:rsidP="00905078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37600" behindDoc="0" locked="0" layoutInCell="1" allowOverlap="1" wp14:anchorId="108B97DE" wp14:editId="564DDED0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287" name="Прямая соединительная линия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E827C14" id="Прямая соединительная линия 287" o:spid="_x0000_s1026" style="position:absolute;z-index:251737600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736576" behindDoc="0" locked="0" layoutInCell="0" allowOverlap="1" wp14:anchorId="0469B020" wp14:editId="659677F1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288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905078" w:rsidRPr="005A05AB" w:rsidRDefault="00905078" w:rsidP="00905078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905078" w:rsidRPr="005A05AB" w:rsidRDefault="00905078" w:rsidP="00905078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16:14:220102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905078" w:rsidRDefault="00905078" w:rsidP="00905078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:27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905078" w:rsidRDefault="00905078" w:rsidP="00905078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(16:14:000000:290)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>стровый номер единого землепользования.</w:t>
      </w:r>
    </w:p>
    <w:p w:rsidR="00905078" w:rsidRDefault="00905078">
      <w:pPr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br w:type="page"/>
      </w:r>
    </w:p>
    <w:p w:rsidR="00905078" w:rsidRPr="005A05AB" w:rsidRDefault="00905078" w:rsidP="00905078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905078" w:rsidRDefault="00F31273" w:rsidP="00905078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905078">
        <w:rPr>
          <w:rStyle w:val="BigStyle"/>
          <w:lang w:val="ru-RU"/>
        </w:rPr>
        <w:t xml:space="preserve"> природы регионального значения</w:t>
      </w:r>
    </w:p>
    <w:p w:rsidR="00905078" w:rsidRPr="005A05AB" w:rsidRDefault="00905078" w:rsidP="00905078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905078" w:rsidRPr="005A05AB" w:rsidRDefault="00905078" w:rsidP="00905078">
      <w:pPr>
        <w:spacing w:after="120"/>
        <w:jc w:val="center"/>
        <w:rPr>
          <w:lang w:val="ru-RU"/>
        </w:rPr>
      </w:pPr>
      <w:r>
        <w:rPr>
          <w:lang w:val="ru-RU"/>
        </w:rPr>
        <w:t>Выноска 36</w:t>
      </w:r>
    </w:p>
    <w:p w:rsidR="00905078" w:rsidRPr="002619DE" w:rsidRDefault="00905078" w:rsidP="00905078">
      <w:pPr>
        <w:spacing w:after="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061" cy="6376429"/>
            <wp:effectExtent l="0" t="0" r="0" b="5715"/>
            <wp:docPr id="241" name="Рисунок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Ново_Тинчалинская сурковая колония_выноски_1 000_7.bmp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61" cy="6376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5078" w:rsidRPr="005A05AB" w:rsidRDefault="00905078" w:rsidP="00905078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1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905078" w:rsidRPr="005A05AB" w:rsidRDefault="00905078" w:rsidP="00905078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905078" w:rsidRPr="005A05AB" w:rsidRDefault="00905078" w:rsidP="00905078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1213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905078" w:rsidRPr="005A05AB" w:rsidRDefault="00905078" w:rsidP="00905078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39648" behindDoc="0" locked="0" layoutInCell="0" allowOverlap="1" wp14:anchorId="7E4F5D48" wp14:editId="45BA8978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290" name="Прямая соединительная линия 29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031E19A" id="Прямая соединительная линия 290" o:spid="_x0000_s1026" style="position:absolute;z-index:25173964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905078" w:rsidRPr="005A05AB" w:rsidRDefault="00905078" w:rsidP="00905078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eastAsia="Calibri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42720" behindDoc="0" locked="0" layoutInCell="1" allowOverlap="1" wp14:anchorId="2038933E" wp14:editId="3575726A">
                <wp:simplePos x="0" y="0"/>
                <wp:positionH relativeFrom="margin">
                  <wp:posOffset>0</wp:posOffset>
                </wp:positionH>
                <wp:positionV relativeFrom="paragraph">
                  <wp:posOffset>104140</wp:posOffset>
                </wp:positionV>
                <wp:extent cx="467995" cy="635"/>
                <wp:effectExtent l="15240" t="10795" r="12065" b="17145"/>
                <wp:wrapNone/>
                <wp:docPr id="291" name="Прямая соединительная линия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174225B" id="Прямая соединительная линия 291" o:spid="_x0000_s1026" style="position:absolute;z-index:251742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8.2pt" to="36.8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муниципального района</w:t>
      </w:r>
    </w:p>
    <w:p w:rsidR="00905078" w:rsidRPr="005A05AB" w:rsidRDefault="00905078" w:rsidP="00905078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41696" behindDoc="0" locked="0" layoutInCell="1" allowOverlap="1" wp14:anchorId="75B30B85" wp14:editId="70CDE44D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293" name="Прямая соединительная линия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22AEB57" id="Прямая соединительная линия 293" o:spid="_x0000_s1026" style="position:absolute;z-index:251741696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740672" behindDoc="0" locked="0" layoutInCell="0" allowOverlap="1" wp14:anchorId="25BC48E6" wp14:editId="43455AD3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294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905078" w:rsidRPr="005A05AB" w:rsidRDefault="00905078" w:rsidP="00905078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905078" w:rsidRPr="005A05AB" w:rsidRDefault="00905078" w:rsidP="00905078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16:14:220102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905078" w:rsidRDefault="00905078" w:rsidP="00905078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:27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905078" w:rsidRDefault="00905078" w:rsidP="00905078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(16:14:000000:290)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>стровый номер единого землепользования.</w:t>
      </w:r>
    </w:p>
    <w:p w:rsidR="00905078" w:rsidRDefault="00905078">
      <w:pPr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br w:type="page"/>
      </w:r>
    </w:p>
    <w:p w:rsidR="00905078" w:rsidRPr="005A05AB" w:rsidRDefault="00905078" w:rsidP="00905078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905078" w:rsidRDefault="00F31273" w:rsidP="00905078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905078">
        <w:rPr>
          <w:rStyle w:val="BigStyle"/>
          <w:lang w:val="ru-RU"/>
        </w:rPr>
        <w:t xml:space="preserve"> природы регионального значения</w:t>
      </w:r>
    </w:p>
    <w:p w:rsidR="00905078" w:rsidRPr="005A05AB" w:rsidRDefault="00905078" w:rsidP="00905078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905078" w:rsidRPr="005A05AB" w:rsidRDefault="00905078" w:rsidP="00905078">
      <w:pPr>
        <w:spacing w:after="120"/>
        <w:jc w:val="center"/>
        <w:rPr>
          <w:lang w:val="ru-RU"/>
        </w:rPr>
      </w:pPr>
      <w:r>
        <w:rPr>
          <w:lang w:val="ru-RU"/>
        </w:rPr>
        <w:t>Выноска 37</w:t>
      </w:r>
    </w:p>
    <w:p w:rsidR="00905078" w:rsidRPr="002619DE" w:rsidRDefault="00905078" w:rsidP="00905078">
      <w:pPr>
        <w:spacing w:after="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73495"/>
            <wp:effectExtent l="0" t="0" r="0" b="8255"/>
            <wp:docPr id="247" name="Рисунок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Ново_Тинчалинская сурковая колония_выноски_1 000_6.bmp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5078" w:rsidRPr="005A05AB" w:rsidRDefault="00905078" w:rsidP="00905078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1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905078" w:rsidRPr="005A05AB" w:rsidRDefault="00905078" w:rsidP="00905078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905078" w:rsidRPr="005A05AB" w:rsidRDefault="00905078" w:rsidP="00905078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1232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905078" w:rsidRPr="005A05AB" w:rsidRDefault="00905078" w:rsidP="00905078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43744" behindDoc="0" locked="0" layoutInCell="0" allowOverlap="1" wp14:anchorId="1F3D4C82" wp14:editId="0DACCF6D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296" name="Прямая соединительная линия 29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EE96119" id="Прямая соединительная линия 296" o:spid="_x0000_s1026" style="position:absolute;z-index:25174374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905078" w:rsidRPr="005A05AB" w:rsidRDefault="00905078" w:rsidP="00905078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eastAsia="Calibri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46816" behindDoc="0" locked="0" layoutInCell="1" allowOverlap="1" wp14:anchorId="399E44EA" wp14:editId="07C6A751">
                <wp:simplePos x="0" y="0"/>
                <wp:positionH relativeFrom="margin">
                  <wp:posOffset>0</wp:posOffset>
                </wp:positionH>
                <wp:positionV relativeFrom="paragraph">
                  <wp:posOffset>104140</wp:posOffset>
                </wp:positionV>
                <wp:extent cx="467995" cy="635"/>
                <wp:effectExtent l="15240" t="10795" r="12065" b="17145"/>
                <wp:wrapNone/>
                <wp:docPr id="297" name="Прямая соединительная линия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603A5F" id="Прямая соединительная линия 297" o:spid="_x0000_s1026" style="position:absolute;z-index:251746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8.2pt" to="36.8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муниципального района</w:t>
      </w:r>
    </w:p>
    <w:p w:rsidR="00905078" w:rsidRPr="005A05AB" w:rsidRDefault="00905078" w:rsidP="00905078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45792" behindDoc="0" locked="0" layoutInCell="1" allowOverlap="1" wp14:anchorId="6B0D8DE3" wp14:editId="020937E7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299" name="Прямая соединительная линия 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C54337B" id="Прямая соединительная линия 299" o:spid="_x0000_s1026" style="position:absolute;z-index:251745792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744768" behindDoc="0" locked="0" layoutInCell="0" allowOverlap="1" wp14:anchorId="36B244E7" wp14:editId="700A1D4C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300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905078" w:rsidRPr="005A05AB" w:rsidRDefault="00905078" w:rsidP="00905078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905078" w:rsidRPr="005A05AB" w:rsidRDefault="00905078" w:rsidP="00905078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16:14:220102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905078" w:rsidRDefault="00905078" w:rsidP="00905078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:27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905078" w:rsidRDefault="00905078" w:rsidP="00905078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(16:14:000000:290)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>стровый номер единого землепользования.</w:t>
      </w:r>
    </w:p>
    <w:p w:rsidR="00905078" w:rsidRDefault="00905078">
      <w:pPr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br w:type="page"/>
      </w:r>
    </w:p>
    <w:p w:rsidR="00905078" w:rsidRPr="005A05AB" w:rsidRDefault="00905078" w:rsidP="00905078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905078" w:rsidRDefault="00F31273" w:rsidP="00905078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905078">
        <w:rPr>
          <w:rStyle w:val="BigStyle"/>
          <w:lang w:val="ru-RU"/>
        </w:rPr>
        <w:t xml:space="preserve"> природы регионального значения</w:t>
      </w:r>
    </w:p>
    <w:p w:rsidR="00905078" w:rsidRPr="005A05AB" w:rsidRDefault="00905078" w:rsidP="00905078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905078" w:rsidRPr="005A05AB" w:rsidRDefault="00905078" w:rsidP="00905078">
      <w:pPr>
        <w:spacing w:after="120"/>
        <w:jc w:val="center"/>
        <w:rPr>
          <w:lang w:val="ru-RU"/>
        </w:rPr>
      </w:pPr>
      <w:r>
        <w:rPr>
          <w:lang w:val="ru-RU"/>
        </w:rPr>
        <w:t>Выноска 38</w:t>
      </w:r>
    </w:p>
    <w:p w:rsidR="00905078" w:rsidRPr="002619DE" w:rsidRDefault="00905078" w:rsidP="00905078">
      <w:pPr>
        <w:spacing w:after="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73495"/>
            <wp:effectExtent l="0" t="0" r="0" b="8255"/>
            <wp:docPr id="253" name="Рисунок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" name="Ново_Тинчалинская сурковая колония_выноски_1 000_5.bmp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5078" w:rsidRPr="005A05AB" w:rsidRDefault="00905078" w:rsidP="00905078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1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905078" w:rsidRPr="005A05AB" w:rsidRDefault="00905078" w:rsidP="00905078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905078" w:rsidRPr="005A05AB" w:rsidRDefault="00905078" w:rsidP="00905078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1253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905078" w:rsidRPr="005A05AB" w:rsidRDefault="00905078" w:rsidP="00905078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47840" behindDoc="0" locked="0" layoutInCell="0" allowOverlap="1" wp14:anchorId="03FA0C6A" wp14:editId="2ABAEE04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302" name="Прямая соединительная линия 30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738097A" id="Прямая соединительная линия 302" o:spid="_x0000_s1026" style="position:absolute;z-index:251747840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905078" w:rsidRPr="005A05AB" w:rsidRDefault="00905078" w:rsidP="00905078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eastAsia="Calibri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50912" behindDoc="0" locked="0" layoutInCell="1" allowOverlap="1" wp14:anchorId="6049C912" wp14:editId="09B3AB88">
                <wp:simplePos x="0" y="0"/>
                <wp:positionH relativeFrom="margin">
                  <wp:posOffset>0</wp:posOffset>
                </wp:positionH>
                <wp:positionV relativeFrom="paragraph">
                  <wp:posOffset>104140</wp:posOffset>
                </wp:positionV>
                <wp:extent cx="467995" cy="635"/>
                <wp:effectExtent l="15240" t="10795" r="12065" b="17145"/>
                <wp:wrapNone/>
                <wp:docPr id="303" name="Прямая соединительная линия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2BDDC5D" id="Прямая соединительная линия 303" o:spid="_x0000_s1026" style="position:absolute;z-index:251750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8.2pt" to="36.8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муниципального района</w:t>
      </w:r>
    </w:p>
    <w:p w:rsidR="00905078" w:rsidRPr="005A05AB" w:rsidRDefault="00905078" w:rsidP="00905078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49888" behindDoc="0" locked="0" layoutInCell="1" allowOverlap="1" wp14:anchorId="4CC83AC6" wp14:editId="3883AAE0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305" name="Прямая соединительная линия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E15815E" id="Прямая соединительная линия 305" o:spid="_x0000_s1026" style="position:absolute;z-index:25174988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748864" behindDoc="0" locked="0" layoutInCell="0" allowOverlap="1" wp14:anchorId="2E3F3143" wp14:editId="4951A1AB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306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905078" w:rsidRPr="005A05AB" w:rsidRDefault="00905078" w:rsidP="00905078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905078" w:rsidRPr="005A05AB" w:rsidRDefault="00905078" w:rsidP="00905078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16:14:220102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905078" w:rsidRDefault="00905078" w:rsidP="00905078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:27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905078" w:rsidRDefault="00905078" w:rsidP="00905078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(16:14:000000:290)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>стровый номер единого землепользования.</w:t>
      </w:r>
    </w:p>
    <w:p w:rsidR="00905078" w:rsidRDefault="00905078">
      <w:pPr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br w:type="page"/>
      </w:r>
    </w:p>
    <w:p w:rsidR="00905078" w:rsidRPr="005A05AB" w:rsidRDefault="00905078" w:rsidP="00905078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905078" w:rsidRDefault="00F31273" w:rsidP="00905078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905078">
        <w:rPr>
          <w:rStyle w:val="BigStyle"/>
          <w:lang w:val="ru-RU"/>
        </w:rPr>
        <w:t xml:space="preserve"> природы регионального значения</w:t>
      </w:r>
    </w:p>
    <w:p w:rsidR="00905078" w:rsidRPr="005A05AB" w:rsidRDefault="00905078" w:rsidP="00905078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905078" w:rsidRPr="005A05AB" w:rsidRDefault="00905078" w:rsidP="00905078">
      <w:pPr>
        <w:spacing w:after="120"/>
        <w:jc w:val="center"/>
        <w:rPr>
          <w:lang w:val="ru-RU"/>
        </w:rPr>
      </w:pPr>
      <w:r>
        <w:rPr>
          <w:lang w:val="ru-RU"/>
        </w:rPr>
        <w:t>Выноска 39</w:t>
      </w:r>
    </w:p>
    <w:p w:rsidR="00905078" w:rsidRPr="002619DE" w:rsidRDefault="00905078" w:rsidP="00905078">
      <w:pPr>
        <w:spacing w:after="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73495"/>
            <wp:effectExtent l="0" t="0" r="0" b="8255"/>
            <wp:docPr id="259" name="Рисунок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" name="Ново_Тинчалинская сурковая колония_выноски_1 000_4.bmp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5078" w:rsidRPr="005A05AB" w:rsidRDefault="00905078" w:rsidP="00905078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1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905078" w:rsidRPr="005A05AB" w:rsidRDefault="00905078" w:rsidP="00905078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905078" w:rsidRPr="005A05AB" w:rsidRDefault="00905078" w:rsidP="00905078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1264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905078" w:rsidRPr="005A05AB" w:rsidRDefault="00905078" w:rsidP="00905078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51936" behindDoc="0" locked="0" layoutInCell="0" allowOverlap="1" wp14:anchorId="4B54428B" wp14:editId="7A89B5E5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308" name="Прямая соединительная линия 30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4B83A62" id="Прямая соединительная линия 308" o:spid="_x0000_s1026" style="position:absolute;z-index:251751936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905078" w:rsidRPr="005A05AB" w:rsidRDefault="00905078" w:rsidP="00905078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eastAsia="Calibri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55008" behindDoc="0" locked="0" layoutInCell="1" allowOverlap="1" wp14:anchorId="10140582" wp14:editId="6B2414AE">
                <wp:simplePos x="0" y="0"/>
                <wp:positionH relativeFrom="margin">
                  <wp:posOffset>0</wp:posOffset>
                </wp:positionH>
                <wp:positionV relativeFrom="paragraph">
                  <wp:posOffset>104140</wp:posOffset>
                </wp:positionV>
                <wp:extent cx="467995" cy="635"/>
                <wp:effectExtent l="15240" t="10795" r="12065" b="17145"/>
                <wp:wrapNone/>
                <wp:docPr id="309" name="Прямая соединительная линия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BE31D3" id="Прямая соединительная линия 309" o:spid="_x0000_s1026" style="position:absolute;z-index:251755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8.2pt" to="36.8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муниципального района</w:t>
      </w:r>
    </w:p>
    <w:p w:rsidR="00905078" w:rsidRPr="005A05AB" w:rsidRDefault="00905078" w:rsidP="00905078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53984" behindDoc="0" locked="0" layoutInCell="1" allowOverlap="1" wp14:anchorId="623A49D9" wp14:editId="713006BC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311" name="Прямая соединительная линия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1322A70" id="Прямая соединительная линия 311" o:spid="_x0000_s1026" style="position:absolute;z-index:25175398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752960" behindDoc="0" locked="0" layoutInCell="0" allowOverlap="1" wp14:anchorId="5A7F52A1" wp14:editId="6191DFE6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312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905078" w:rsidRPr="005A05AB" w:rsidRDefault="00905078" w:rsidP="00905078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905078" w:rsidRPr="005A05AB" w:rsidRDefault="00905078" w:rsidP="00905078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16:14:220102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905078" w:rsidRDefault="00905078" w:rsidP="00905078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:27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905078" w:rsidRDefault="00905078" w:rsidP="00905078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(16:14:000000:290)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>стровый номер единого землепользования.</w:t>
      </w:r>
    </w:p>
    <w:p w:rsidR="00905078" w:rsidRDefault="00905078">
      <w:pPr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br w:type="page"/>
      </w:r>
    </w:p>
    <w:p w:rsidR="00905078" w:rsidRPr="005A05AB" w:rsidRDefault="00905078" w:rsidP="00905078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905078" w:rsidRDefault="00F31273" w:rsidP="00905078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905078">
        <w:rPr>
          <w:rStyle w:val="BigStyle"/>
          <w:lang w:val="ru-RU"/>
        </w:rPr>
        <w:t xml:space="preserve"> природы регионального значения</w:t>
      </w:r>
    </w:p>
    <w:p w:rsidR="00905078" w:rsidRPr="005A05AB" w:rsidRDefault="00905078" w:rsidP="00905078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905078" w:rsidRPr="005A05AB" w:rsidRDefault="00905078" w:rsidP="00905078">
      <w:pPr>
        <w:spacing w:after="120"/>
        <w:jc w:val="center"/>
        <w:rPr>
          <w:lang w:val="ru-RU"/>
        </w:rPr>
      </w:pPr>
      <w:r>
        <w:rPr>
          <w:lang w:val="ru-RU"/>
        </w:rPr>
        <w:t>Выноска 40</w:t>
      </w:r>
    </w:p>
    <w:p w:rsidR="00905078" w:rsidRPr="002619DE" w:rsidRDefault="00905078" w:rsidP="00905078">
      <w:pPr>
        <w:spacing w:after="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70320"/>
            <wp:effectExtent l="0" t="0" r="0" b="0"/>
            <wp:docPr id="265" name="Рисунок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Ново_Тинчалинская сурковая колония_выноски_1 000_3.bmp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5078" w:rsidRPr="005A05AB" w:rsidRDefault="00905078" w:rsidP="00905078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1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905078" w:rsidRPr="005A05AB" w:rsidRDefault="00905078" w:rsidP="00905078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905078" w:rsidRPr="005A05AB" w:rsidRDefault="00905078" w:rsidP="00905078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1312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905078" w:rsidRPr="005A05AB" w:rsidRDefault="00905078" w:rsidP="00905078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56032" behindDoc="0" locked="0" layoutInCell="0" allowOverlap="1" wp14:anchorId="04B26134" wp14:editId="4A47C089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314" name="Прямая соединительная линия 3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D2B5232" id="Прямая соединительная линия 314" o:spid="_x0000_s1026" style="position:absolute;z-index:251756032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905078" w:rsidRPr="005A05AB" w:rsidRDefault="00905078" w:rsidP="00905078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eastAsia="Calibri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59104" behindDoc="0" locked="0" layoutInCell="1" allowOverlap="1" wp14:anchorId="3DB22DE6" wp14:editId="77979A22">
                <wp:simplePos x="0" y="0"/>
                <wp:positionH relativeFrom="margin">
                  <wp:posOffset>0</wp:posOffset>
                </wp:positionH>
                <wp:positionV relativeFrom="paragraph">
                  <wp:posOffset>104140</wp:posOffset>
                </wp:positionV>
                <wp:extent cx="467995" cy="635"/>
                <wp:effectExtent l="15240" t="10795" r="12065" b="17145"/>
                <wp:wrapNone/>
                <wp:docPr id="315" name="Прямая соединительная линия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9844D19" id="Прямая соединительная линия 315" o:spid="_x0000_s1026" style="position:absolute;z-index:251759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8.2pt" to="36.8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муниципального района</w:t>
      </w:r>
    </w:p>
    <w:p w:rsidR="00905078" w:rsidRPr="005A05AB" w:rsidRDefault="00905078" w:rsidP="00905078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58080" behindDoc="0" locked="0" layoutInCell="1" allowOverlap="1" wp14:anchorId="0E00F26E" wp14:editId="556124FA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317" name="Прямая соединительная линия 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32E3DE4" id="Прямая соединительная линия 317" o:spid="_x0000_s1026" style="position:absolute;z-index:251758080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757056" behindDoc="0" locked="0" layoutInCell="0" allowOverlap="1" wp14:anchorId="0AD45B72" wp14:editId="0FC4E8FA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318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905078" w:rsidRPr="005A05AB" w:rsidRDefault="00905078" w:rsidP="00905078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905078" w:rsidRPr="005A05AB" w:rsidRDefault="00905078" w:rsidP="00905078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16:14:220102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905078" w:rsidRDefault="00905078" w:rsidP="00905078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:27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905078" w:rsidRDefault="00905078" w:rsidP="00905078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(16:14:000000:290)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>стровый номер единого землепользования.</w:t>
      </w:r>
    </w:p>
    <w:p w:rsidR="00905078" w:rsidRDefault="00905078">
      <w:pPr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br w:type="page"/>
      </w:r>
    </w:p>
    <w:p w:rsidR="00905078" w:rsidRPr="005A05AB" w:rsidRDefault="00905078" w:rsidP="00905078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905078" w:rsidRDefault="00F31273" w:rsidP="00905078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905078">
        <w:rPr>
          <w:rStyle w:val="BigStyle"/>
          <w:lang w:val="ru-RU"/>
        </w:rPr>
        <w:t xml:space="preserve"> природы регионального значения</w:t>
      </w:r>
    </w:p>
    <w:p w:rsidR="00905078" w:rsidRPr="005A05AB" w:rsidRDefault="00905078" w:rsidP="00905078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905078" w:rsidRPr="005A05AB" w:rsidRDefault="00905078" w:rsidP="00905078">
      <w:pPr>
        <w:spacing w:after="120"/>
        <w:jc w:val="center"/>
        <w:rPr>
          <w:lang w:val="ru-RU"/>
        </w:rPr>
      </w:pPr>
      <w:r>
        <w:rPr>
          <w:lang w:val="ru-RU"/>
        </w:rPr>
        <w:t>Выноска 41</w:t>
      </w:r>
    </w:p>
    <w:p w:rsidR="00905078" w:rsidRPr="002619DE" w:rsidRDefault="00905078" w:rsidP="00905078">
      <w:pPr>
        <w:spacing w:after="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73495"/>
            <wp:effectExtent l="0" t="0" r="0" b="8255"/>
            <wp:docPr id="268" name="Рисунок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Ново_Тинчалинская сурковая колония_выноски_1 000_2.bmp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5078" w:rsidRPr="005A05AB" w:rsidRDefault="00905078" w:rsidP="00905078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1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905078" w:rsidRPr="005A05AB" w:rsidRDefault="00905078" w:rsidP="00905078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905078" w:rsidRPr="005A05AB" w:rsidRDefault="00905078" w:rsidP="00905078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1333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905078" w:rsidRPr="005A05AB" w:rsidRDefault="00905078" w:rsidP="00905078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60128" behindDoc="0" locked="0" layoutInCell="0" allowOverlap="1" wp14:anchorId="1EAE45F4" wp14:editId="1EBE6381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320" name="Прямая соединительная линия 3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D4EF352" id="Прямая соединительная линия 320" o:spid="_x0000_s1026" style="position:absolute;z-index:25176012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905078" w:rsidRPr="005A05AB" w:rsidRDefault="00905078" w:rsidP="00905078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eastAsia="Calibri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63200" behindDoc="0" locked="0" layoutInCell="1" allowOverlap="1" wp14:anchorId="08FC18BE" wp14:editId="4A4DF26F">
                <wp:simplePos x="0" y="0"/>
                <wp:positionH relativeFrom="margin">
                  <wp:posOffset>0</wp:posOffset>
                </wp:positionH>
                <wp:positionV relativeFrom="paragraph">
                  <wp:posOffset>104140</wp:posOffset>
                </wp:positionV>
                <wp:extent cx="467995" cy="635"/>
                <wp:effectExtent l="15240" t="10795" r="12065" b="17145"/>
                <wp:wrapNone/>
                <wp:docPr id="321" name="Прямая соединительная линия 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6F92CA" id="Прямая соединительная линия 321" o:spid="_x0000_s1026" style="position:absolute;z-index:251763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8.2pt" to="36.8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муниципального района</w:t>
      </w:r>
    </w:p>
    <w:p w:rsidR="00905078" w:rsidRPr="005A05AB" w:rsidRDefault="00905078" w:rsidP="00905078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62176" behindDoc="0" locked="0" layoutInCell="1" allowOverlap="1" wp14:anchorId="2B5A7C1E" wp14:editId="49586509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323" name="Прямая соединительная линия 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BAF8A40" id="Прямая соединительная линия 323" o:spid="_x0000_s1026" style="position:absolute;z-index:251762176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761152" behindDoc="0" locked="0" layoutInCell="0" allowOverlap="1" wp14:anchorId="5F28F7D0" wp14:editId="41B7D5D5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324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905078" w:rsidRPr="005A05AB" w:rsidRDefault="00905078" w:rsidP="00905078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905078" w:rsidRPr="005A05AB" w:rsidRDefault="00905078" w:rsidP="00905078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16:14:220102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905078" w:rsidRDefault="00905078" w:rsidP="00905078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:27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905078" w:rsidRDefault="00905078" w:rsidP="00905078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(16:14:000000:290)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>стровый номер единого землепользования.</w:t>
      </w:r>
    </w:p>
    <w:p w:rsidR="00905078" w:rsidRDefault="00905078">
      <w:pPr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br w:type="page"/>
      </w:r>
    </w:p>
    <w:p w:rsidR="00905078" w:rsidRPr="005A05AB" w:rsidRDefault="00905078" w:rsidP="00905078">
      <w:pPr>
        <w:spacing w:after="0"/>
        <w:jc w:val="center"/>
        <w:rPr>
          <w:lang w:val="ru-RU"/>
        </w:rPr>
      </w:pPr>
      <w:r w:rsidRPr="005A05AB">
        <w:rPr>
          <w:rStyle w:val="BigStyle"/>
          <w:lang w:val="ru-RU"/>
        </w:rPr>
        <w:lastRenderedPageBreak/>
        <w:t xml:space="preserve">План границ объекта – </w:t>
      </w:r>
    </w:p>
    <w:p w:rsidR="00905078" w:rsidRDefault="00F31273" w:rsidP="00905078">
      <w:pPr>
        <w:spacing w:after="0"/>
        <w:jc w:val="center"/>
        <w:rPr>
          <w:rStyle w:val="BigStyle"/>
          <w:lang w:val="ru-RU"/>
        </w:rPr>
      </w:pPr>
      <w:r>
        <w:rPr>
          <w:rStyle w:val="BigStyle"/>
          <w:lang w:val="ru-RU"/>
        </w:rPr>
        <w:t>памятник</w:t>
      </w:r>
      <w:r w:rsidR="00905078">
        <w:rPr>
          <w:rStyle w:val="BigStyle"/>
          <w:lang w:val="ru-RU"/>
        </w:rPr>
        <w:t xml:space="preserve"> природы регионального значения</w:t>
      </w:r>
    </w:p>
    <w:p w:rsidR="00905078" w:rsidRPr="005A05AB" w:rsidRDefault="00905078" w:rsidP="00905078">
      <w:pPr>
        <w:spacing w:after="120"/>
        <w:jc w:val="center"/>
        <w:rPr>
          <w:lang w:val="ru-RU"/>
        </w:rPr>
      </w:pPr>
      <w:r w:rsidRPr="005A05AB">
        <w:rPr>
          <w:rStyle w:val="BigStyle"/>
          <w:lang w:val="ru-RU"/>
        </w:rPr>
        <w:t>«Ново-Тинчалинская сурковая колония»</w:t>
      </w:r>
    </w:p>
    <w:p w:rsidR="00905078" w:rsidRPr="005A05AB" w:rsidRDefault="00905078" w:rsidP="00905078">
      <w:pPr>
        <w:spacing w:after="120" w:line="240" w:lineRule="auto"/>
        <w:jc w:val="center"/>
        <w:rPr>
          <w:lang w:val="ru-RU"/>
        </w:rPr>
      </w:pPr>
      <w:r>
        <w:rPr>
          <w:lang w:val="ru-RU"/>
        </w:rPr>
        <w:t>Выноска 42</w:t>
      </w:r>
    </w:p>
    <w:p w:rsidR="00905078" w:rsidRPr="002619DE" w:rsidRDefault="00905078" w:rsidP="00905078">
      <w:pPr>
        <w:spacing w:after="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73495"/>
            <wp:effectExtent l="0" t="0" r="0" b="8255"/>
            <wp:docPr id="274" name="Рисунок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Ново_Тинчалинская сурковая колония_выноски_1 000_1.bmp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5078" w:rsidRPr="005A05AB" w:rsidRDefault="00905078" w:rsidP="00905078">
      <w:pPr>
        <w:suppressAutoHyphens/>
        <w:spacing w:after="0"/>
        <w:jc w:val="center"/>
        <w:outlineLvl w:val="0"/>
        <w:rPr>
          <w:rFonts w:eastAsia="Times New Roman" w:cs="Times New Roman"/>
          <w:bCs/>
          <w:szCs w:val="24"/>
          <w:lang w:val="ru-RU" w:eastAsia="ru-RU"/>
        </w:rPr>
      </w:pPr>
      <w:r>
        <w:rPr>
          <w:rFonts w:eastAsia="Times New Roman" w:cs="Times New Roman"/>
          <w:bCs/>
          <w:szCs w:val="24"/>
          <w:lang w:val="ru-RU" w:eastAsia="ru-RU"/>
        </w:rPr>
        <w:t>Масштаб 1 : 1</w:t>
      </w:r>
      <w:r w:rsidRPr="005A05AB">
        <w:rPr>
          <w:rFonts w:eastAsia="Times New Roman" w:cs="Times New Roman"/>
          <w:bCs/>
          <w:szCs w:val="24"/>
          <w:lang w:val="ru-RU" w:eastAsia="ru-RU"/>
        </w:rPr>
        <w:t xml:space="preserve"> 000</w:t>
      </w:r>
    </w:p>
    <w:p w:rsidR="00905078" w:rsidRPr="005A05AB" w:rsidRDefault="00905078" w:rsidP="00905078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5A05AB"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905078" w:rsidRPr="005A05AB" w:rsidRDefault="00905078" w:rsidP="00905078">
      <w:pPr>
        <w:tabs>
          <w:tab w:val="left" w:pos="1418"/>
        </w:tabs>
        <w:suppressAutoHyphens/>
        <w:spacing w:after="0" w:line="240" w:lineRule="auto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18"/>
          <w:szCs w:val="18"/>
          <w:lang w:val="ru-RU" w:eastAsia="ru-RU"/>
        </w:rPr>
        <w:t>•</w:t>
      </w:r>
      <w:r w:rsidRPr="005A05AB">
        <w:rPr>
          <w:rFonts w:eastAsia="Times New Roman" w:cs="Times New Roman"/>
          <w:color w:val="FF0000"/>
          <w:sz w:val="18"/>
          <w:szCs w:val="18"/>
          <w:lang w:val="ru-RU" w:eastAsia="ru-RU"/>
        </w:rPr>
        <w:t xml:space="preserve"> </w:t>
      </w:r>
      <w:r>
        <w:rPr>
          <w:rFonts w:eastAsia="Times New Roman" w:cs="Times New Roman"/>
          <w:sz w:val="18"/>
          <w:szCs w:val="18"/>
          <w:lang w:val="ru-RU" w:eastAsia="ru-RU"/>
        </w:rPr>
        <w:t>1356</w: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обозначение характерной точки границ</w:t>
      </w:r>
    </w:p>
    <w:p w:rsidR="00905078" w:rsidRPr="005A05AB" w:rsidRDefault="00905078" w:rsidP="00905078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64224" behindDoc="0" locked="0" layoutInCell="0" allowOverlap="1" wp14:anchorId="5D08BA62" wp14:editId="32E318AB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27305" b="19050"/>
                <wp:wrapNone/>
                <wp:docPr id="326" name="Прямая соединительная линия 32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F77C846" id="Прямая соединительная линия 326" o:spid="_x0000_s1026" style="position:absolute;z-index:25176422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объекта</w:t>
      </w:r>
    </w:p>
    <w:p w:rsidR="00905078" w:rsidRPr="005A05AB" w:rsidRDefault="00905078" w:rsidP="00905078">
      <w:pPr>
        <w:tabs>
          <w:tab w:val="left" w:pos="1418"/>
        </w:tabs>
        <w:suppressAutoHyphens/>
        <w:spacing w:after="0" w:line="259" w:lineRule="auto"/>
        <w:outlineLvl w:val="0"/>
        <w:rPr>
          <w:rFonts w:eastAsia="Calibri" w:cs="Times New Roman"/>
          <w:lang w:val="ru-RU" w:eastAsia="ru-RU"/>
        </w:rPr>
      </w:pPr>
      <w:r w:rsidRPr="005A05AB">
        <w:rPr>
          <w:rFonts w:eastAsia="Calibri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67296" behindDoc="0" locked="0" layoutInCell="1" allowOverlap="1" wp14:anchorId="4D363482" wp14:editId="338937A5">
                <wp:simplePos x="0" y="0"/>
                <wp:positionH relativeFrom="margin">
                  <wp:posOffset>0</wp:posOffset>
                </wp:positionH>
                <wp:positionV relativeFrom="paragraph">
                  <wp:posOffset>104140</wp:posOffset>
                </wp:positionV>
                <wp:extent cx="467995" cy="635"/>
                <wp:effectExtent l="15240" t="10795" r="12065" b="17145"/>
                <wp:wrapNone/>
                <wp:docPr id="327" name="Прямая соединительная линия 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556B49" id="Прямая соединительная линия 327" o:spid="_x0000_s1026" style="position:absolute;z-index:2517672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8.2pt" to="36.8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муниципального района</w:t>
      </w:r>
    </w:p>
    <w:p w:rsidR="00905078" w:rsidRPr="005A05AB" w:rsidRDefault="00905078" w:rsidP="00905078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 w:val="22"/>
          <w:lang w:val="ru-RU" w:eastAsia="ru-RU"/>
        </w:rPr>
      </w:pPr>
      <w:r w:rsidRPr="005A05AB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66272" behindDoc="0" locked="0" layoutInCell="1" allowOverlap="1" wp14:anchorId="3228754E" wp14:editId="55290C4C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27305" b="19050"/>
                <wp:wrapNone/>
                <wp:docPr id="329" name="Прямая соединительная линия 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B58048D" id="Прямая соединительная линия 329" o:spid="_x0000_s1026" style="position:absolute;z-index:251766272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5A05AB">
        <w:rPr>
          <w:rFonts w:ascii="Calibri" w:eastAsia="Calibri" w:hAnsi="Calibri" w:cs="Calibri"/>
          <w:noProof/>
          <w:sz w:val="22"/>
          <w:lang w:val="ru-RU" w:eastAsia="ru-RU"/>
        </w:rPr>
        <w:drawing>
          <wp:anchor distT="0" distB="0" distL="0" distR="0" simplePos="0" relativeHeight="251765248" behindDoc="0" locked="0" layoutInCell="0" allowOverlap="1" wp14:anchorId="22C9AD15" wp14:editId="2E01C091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330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5AB">
        <w:rPr>
          <w:rFonts w:eastAsia="Calibri" w:cs="Times New Roman"/>
          <w:sz w:val="18"/>
          <w:szCs w:val="18"/>
          <w:lang w:val="ru-RU" w:eastAsia="ru-RU"/>
        </w:rPr>
        <w:tab/>
      </w:r>
      <w:r w:rsidRPr="005A05AB">
        <w:rPr>
          <w:rFonts w:eastAsia="Calibri" w:cs="Times New Roman"/>
          <w:lang w:val="ru-RU" w:eastAsia="ru-RU"/>
        </w:rPr>
        <w:t>– граница кадастрового квартала</w:t>
      </w:r>
    </w:p>
    <w:p w:rsidR="00905078" w:rsidRPr="005A05AB" w:rsidRDefault="00905078" w:rsidP="00905078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2"/>
          <w:lang w:val="ru-RU" w:eastAsia="ru-RU"/>
        </w:rPr>
      </w:pPr>
      <w:r w:rsidRPr="005A05AB">
        <w:rPr>
          <w:rFonts w:eastAsia="Times New Roman" w:cs="Times New Roman"/>
          <w:sz w:val="22"/>
          <w:lang w:val="ru-RU" w:eastAsia="ru-RU"/>
        </w:rPr>
        <w:tab/>
      </w:r>
      <w:r w:rsidRPr="005A05AB">
        <w:rPr>
          <w:rFonts w:eastAsia="Times New Roman" w:cs="Times New Roman"/>
          <w:lang w:val="ru-RU" w:eastAsia="ru-RU"/>
        </w:rPr>
        <w:t>– граница земельного участка</w:t>
      </w:r>
    </w:p>
    <w:p w:rsidR="00905078" w:rsidRPr="005A05AB" w:rsidRDefault="00905078" w:rsidP="00905078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16:14:220104</w:t>
      </w:r>
      <w:r>
        <w:rPr>
          <w:rFonts w:eastAsia="Times New Roman" w:cs="Times New Roman"/>
          <w:szCs w:val="24"/>
          <w:lang w:val="ru-RU" w:eastAsia="ru-RU"/>
        </w:rPr>
        <w:tab/>
        <w:t>– номер кадастрового квартала</w:t>
      </w:r>
    </w:p>
    <w:p w:rsidR="00905078" w:rsidRDefault="00905078" w:rsidP="00905078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 w:eastAsia="ru-RU"/>
        </w:rPr>
        <w:t>:58</w:t>
      </w:r>
      <w:r w:rsidRPr="005A05AB">
        <w:rPr>
          <w:rFonts w:eastAsia="Times New Roman" w:cs="Times New Roman"/>
          <w:szCs w:val="24"/>
          <w:lang w:val="ru-RU" w:eastAsia="ru-RU"/>
        </w:rPr>
        <w:tab/>
        <w:t>– кадастровый номер земельного участка</w:t>
      </w:r>
    </w:p>
    <w:p w:rsidR="00905078" w:rsidRDefault="00905078" w:rsidP="00B86C18">
      <w:pPr>
        <w:tabs>
          <w:tab w:val="left" w:pos="1418"/>
        </w:tabs>
        <w:suppressAutoHyphens/>
        <w:autoSpaceDE w:val="0"/>
        <w:autoSpaceDN w:val="0"/>
        <w:adjustRightInd w:val="0"/>
        <w:spacing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(16:14:000000:290)</w:t>
      </w:r>
      <w:r w:rsidRPr="00703868">
        <w:rPr>
          <w:rFonts w:eastAsia="Times New Roman" w:cs="Times New Roman"/>
          <w:szCs w:val="24"/>
          <w:lang w:val="ru-RU"/>
        </w:rPr>
        <w:tab/>
        <w:t>– када</w:t>
      </w:r>
      <w:r>
        <w:rPr>
          <w:rFonts w:eastAsia="Times New Roman" w:cs="Times New Roman"/>
          <w:szCs w:val="24"/>
          <w:lang w:val="ru-RU"/>
        </w:rPr>
        <w:t xml:space="preserve">стровый номер единого землепользования. </w:t>
      </w:r>
    </w:p>
    <w:p w:rsidR="008C6EBE" w:rsidRPr="00905078" w:rsidRDefault="00905078" w:rsidP="00905078">
      <w:pPr>
        <w:spacing w:after="0" w:line="144" w:lineRule="auto"/>
        <w:jc w:val="center"/>
        <w:rPr>
          <w:rFonts w:eastAsia="Times New Roman" w:cs="Times New Roman"/>
          <w:szCs w:val="24"/>
          <w:u w:val="single"/>
        </w:rPr>
      </w:pPr>
      <w:r w:rsidRPr="00094948">
        <w:rPr>
          <w:rFonts w:eastAsia="Times New Roman" w:cs="Times New Roman"/>
          <w:szCs w:val="24"/>
          <w:u w:val="single"/>
        </w:rPr>
        <w:t>_______________________</w:t>
      </w:r>
    </w:p>
    <w:sectPr w:rsidR="008C6EBE" w:rsidRPr="00905078" w:rsidSect="003820D3">
      <w:headerReference w:type="default" r:id="rId62"/>
      <w:pgSz w:w="11906" w:h="16838"/>
      <w:pgMar w:top="851" w:right="567" w:bottom="567" w:left="1134" w:header="567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04431" w:rsidRDefault="00304431">
      <w:pPr>
        <w:spacing w:after="0" w:line="240" w:lineRule="auto"/>
      </w:pPr>
      <w:r>
        <w:separator/>
      </w:r>
    </w:p>
  </w:endnote>
  <w:endnote w:type="continuationSeparator" w:id="0">
    <w:p w:rsidR="00304431" w:rsidRDefault="0030443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0"/>
    <w:family w:val="modern"/>
    <w:pitch w:val="fixed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04431" w:rsidRDefault="00304431">
      <w:pPr>
        <w:spacing w:after="0" w:line="240" w:lineRule="auto"/>
      </w:pPr>
      <w:r>
        <w:separator/>
      </w:r>
    </w:p>
  </w:footnote>
  <w:footnote w:type="continuationSeparator" w:id="0">
    <w:p w:rsidR="00304431" w:rsidRDefault="0030443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02C31" w:rsidRDefault="00C02C31">
    <w:pPr>
      <w:pStyle w:val="a5"/>
      <w:jc w:val="center"/>
    </w:pPr>
    <w:r>
      <w:fldChar w:fldCharType="begin"/>
    </w:r>
    <w:r>
      <w:instrText>PAGE</w:instrText>
    </w:r>
    <w:r>
      <w:fldChar w:fldCharType="separate"/>
    </w:r>
    <w:r w:rsidR="002B0ED0">
      <w:rPr>
        <w:noProof/>
      </w:rPr>
      <w:t>31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54D15"/>
    <w:rsid w:val="0006063C"/>
    <w:rsid w:val="0015074B"/>
    <w:rsid w:val="002331E6"/>
    <w:rsid w:val="0029639D"/>
    <w:rsid w:val="002B0ED0"/>
    <w:rsid w:val="00304431"/>
    <w:rsid w:val="00326F90"/>
    <w:rsid w:val="003820D3"/>
    <w:rsid w:val="00474681"/>
    <w:rsid w:val="005D76A3"/>
    <w:rsid w:val="00801E7E"/>
    <w:rsid w:val="008050A4"/>
    <w:rsid w:val="0085103F"/>
    <w:rsid w:val="008A5B6B"/>
    <w:rsid w:val="008C6EBE"/>
    <w:rsid w:val="00905078"/>
    <w:rsid w:val="009E7220"/>
    <w:rsid w:val="00AA1D8D"/>
    <w:rsid w:val="00B47730"/>
    <w:rsid w:val="00B86C18"/>
    <w:rsid w:val="00C02C31"/>
    <w:rsid w:val="00C30ADF"/>
    <w:rsid w:val="00CB0664"/>
    <w:rsid w:val="00F31273"/>
    <w:rsid w:val="00FC693F"/>
    <w:rsid w:val="00FD40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772022A"/>
  <w14:defaultImageDpi w14:val="300"/>
  <w15:docId w15:val="{84A00C65-8ACD-4A82-BB15-602A39BB12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FC693F"/>
    <w:rPr>
      <w:rFonts w:ascii="Times New Roman" w:hAnsi="Times New Roman"/>
      <w:sz w:val="24"/>
    </w:rPr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E618BF"/>
  </w:style>
  <w:style w:type="paragraph" w:styleId="a7">
    <w:name w:val="footer"/>
    <w:basedOn w:val="a1"/>
    <w:link w:val="a8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E618BF"/>
  </w:style>
  <w:style w:type="paragraph" w:styleId="a9">
    <w:name w:val="No Spacing"/>
    <w:uiPriority w:val="1"/>
    <w:qFormat/>
    <w:rsid w:val="00FC693F"/>
    <w:pPr>
      <w:spacing w:after="0" w:line="240" w:lineRule="auto"/>
    </w:pPr>
  </w:style>
  <w:style w:type="character" w:customStyle="1" w:styleId="10">
    <w:name w:val="Заголовок 1 Знак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Заголовок 2 Знак"/>
    <w:basedOn w:val="a2"/>
    <w:link w:val="2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Заголовок 3 Знак"/>
    <w:basedOn w:val="a2"/>
    <w:link w:val="3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1"/>
    <w:next w:val="a1"/>
    <w:link w:val="ab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Заголовок Знак"/>
    <w:basedOn w:val="a2"/>
    <w:link w:val="a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1"/>
    <w:next w:val="a1"/>
    <w:link w:val="ad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ad">
    <w:name w:val="Подзаголовок Знак"/>
    <w:basedOn w:val="a2"/>
    <w:link w:val="ac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AA1D8D"/>
    <w:pPr>
      <w:spacing w:after="120"/>
    </w:pPr>
  </w:style>
  <w:style w:type="character" w:customStyle="1" w:styleId="af0">
    <w:name w:val="Основной текст Знак"/>
    <w:basedOn w:val="a2"/>
    <w:link w:val="af"/>
    <w:uiPriority w:val="99"/>
    <w:rsid w:val="00AA1D8D"/>
  </w:style>
  <w:style w:type="paragraph" w:styleId="23">
    <w:name w:val="Body Text 2"/>
    <w:basedOn w:val="a1"/>
    <w:link w:val="24"/>
    <w:uiPriority w:val="99"/>
    <w:unhideWhenUsed/>
    <w:rsid w:val="00AA1D8D"/>
    <w:pPr>
      <w:spacing w:after="120" w:line="480" w:lineRule="auto"/>
    </w:pPr>
  </w:style>
  <w:style w:type="character" w:customStyle="1" w:styleId="24">
    <w:name w:val="Основной текст 2 Знак"/>
    <w:basedOn w:val="a2"/>
    <w:link w:val="23"/>
    <w:uiPriority w:val="99"/>
    <w:rsid w:val="00AA1D8D"/>
  </w:style>
  <w:style w:type="paragraph" w:styleId="33">
    <w:name w:val="Body Text 3"/>
    <w:basedOn w:val="a1"/>
    <w:link w:val="34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2"/>
    <w:link w:val="33"/>
    <w:uiPriority w:val="99"/>
    <w:rsid w:val="00AA1D8D"/>
    <w:rPr>
      <w:sz w:val="16"/>
      <w:szCs w:val="16"/>
    </w:rPr>
  </w:style>
  <w:style w:type="paragraph" w:styleId="af1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29639D"/>
    <w:pPr>
      <w:spacing w:after="120"/>
      <w:ind w:left="360"/>
      <w:contextualSpacing/>
    </w:pPr>
  </w:style>
  <w:style w:type="paragraph" w:styleId="26">
    <w:name w:val="List Continue 2"/>
    <w:basedOn w:val="a1"/>
    <w:uiPriority w:val="99"/>
    <w:unhideWhenUsed/>
    <w:rsid w:val="0029639D"/>
    <w:pPr>
      <w:spacing w:after="120"/>
      <w:ind w:left="720"/>
      <w:contextualSpacing/>
    </w:pPr>
  </w:style>
  <w:style w:type="paragraph" w:styleId="36">
    <w:name w:val="List Continue 3"/>
    <w:basedOn w:val="a1"/>
    <w:uiPriority w:val="99"/>
    <w:unhideWhenUsed/>
    <w:rsid w:val="0029639D"/>
    <w:pPr>
      <w:spacing w:after="120"/>
      <w:ind w:left="1080"/>
      <w:contextualSpacing/>
    </w:pPr>
  </w:style>
  <w:style w:type="paragraph" w:styleId="af3">
    <w:name w:val="macro"/>
    <w:link w:val="af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af4">
    <w:name w:val="Текст макроса Знак"/>
    <w:basedOn w:val="a2"/>
    <w:link w:val="af3"/>
    <w:uiPriority w:val="99"/>
    <w:rsid w:val="0029639D"/>
    <w:rPr>
      <w:rFonts w:ascii="Courier" w:hAnsi="Courier"/>
      <w:sz w:val="20"/>
      <w:szCs w:val="20"/>
    </w:rPr>
  </w:style>
  <w:style w:type="paragraph" w:styleId="27">
    <w:name w:val="Quote"/>
    <w:basedOn w:val="a1"/>
    <w:next w:val="a1"/>
    <w:link w:val="28"/>
    <w:uiPriority w:val="29"/>
    <w:qFormat/>
    <w:rsid w:val="00FC693F"/>
    <w:rPr>
      <w:i/>
      <w:iCs/>
      <w:color w:val="000000" w:themeColor="text1"/>
    </w:rPr>
  </w:style>
  <w:style w:type="character" w:customStyle="1" w:styleId="28">
    <w:name w:val="Цитата 2 Знак"/>
    <w:basedOn w:val="a2"/>
    <w:link w:val="27"/>
    <w:uiPriority w:val="29"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5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6">
    <w:name w:val="Strong"/>
    <w:basedOn w:val="a2"/>
    <w:uiPriority w:val="22"/>
    <w:qFormat/>
    <w:rsid w:val="00FC693F"/>
    <w:rPr>
      <w:b/>
      <w:bCs/>
    </w:rPr>
  </w:style>
  <w:style w:type="character" w:styleId="af7">
    <w:name w:val="Emphasis"/>
    <w:basedOn w:val="a2"/>
    <w:uiPriority w:val="20"/>
    <w:qFormat/>
    <w:rsid w:val="00FC693F"/>
    <w:rPr>
      <w:i/>
      <w:iCs/>
    </w:rPr>
  </w:style>
  <w:style w:type="paragraph" w:styleId="af8">
    <w:name w:val="Intense Quote"/>
    <w:basedOn w:val="a1"/>
    <w:next w:val="a1"/>
    <w:link w:val="af9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9">
    <w:name w:val="Выделенная цитата Знак"/>
    <w:basedOn w:val="a2"/>
    <w:link w:val="af8"/>
    <w:uiPriority w:val="30"/>
    <w:rsid w:val="00FC693F"/>
    <w:rPr>
      <w:b/>
      <w:bCs/>
      <w:i/>
      <w:iCs/>
      <w:color w:val="4F81BD" w:themeColor="accent1"/>
    </w:rPr>
  </w:style>
  <w:style w:type="character" w:styleId="afa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b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c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d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e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aff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table" w:styleId="aff0">
    <w:name w:val="Table Grid"/>
    <w:basedOn w:val="a3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1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2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3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9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a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b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4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5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6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7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customStyle="1" w:styleId="BigStyle">
    <w:name w:val="BigStyle"/>
    <w:rPr>
      <w:rFonts w:ascii="Times New Roman" w:hAnsi="Times New Roman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6FCA2F37-579B-4D35-B135-4FA768B923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144</TotalTime>
  <Pages>82</Pages>
  <Words>14510</Words>
  <Characters>82707</Characters>
  <Application>Microsoft Office Word</Application>
  <DocSecurity>0</DocSecurity>
  <Lines>689</Lines>
  <Paragraphs>194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97023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Admin</cp:lastModifiedBy>
  <cp:revision>9</cp:revision>
  <dcterms:created xsi:type="dcterms:W3CDTF">2013-12-23T23:15:00Z</dcterms:created>
  <dcterms:modified xsi:type="dcterms:W3CDTF">2026-04-08T14:38:00Z</dcterms:modified>
  <cp:category/>
</cp:coreProperties>
</file>